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8FC" w:rsidRPr="00DB7DAF" w:rsidRDefault="00DB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DB7DAF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DB7DAF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0528FC" w:rsidRPr="00DB7DAF" w:rsidRDefault="00DB7DAF">
      <w:pPr>
        <w:jc w:val="center"/>
        <w:rPr>
          <w:rFonts w:eastAsia="Calibri"/>
          <w:b/>
          <w:sz w:val="28"/>
          <w:szCs w:val="28"/>
        </w:rPr>
      </w:pPr>
      <w:r w:rsidRPr="00DB7DAF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0528FC" w:rsidRPr="00DB7DAF" w:rsidRDefault="00DB7DAF">
      <w:pPr>
        <w:jc w:val="center"/>
        <w:rPr>
          <w:rFonts w:eastAsia="Calibri"/>
          <w:b/>
          <w:sz w:val="28"/>
          <w:szCs w:val="28"/>
        </w:rPr>
      </w:pPr>
      <w:r w:rsidRPr="00DB7DAF">
        <w:rPr>
          <w:rFonts w:eastAsia="Calibri"/>
          <w:b/>
          <w:sz w:val="28"/>
          <w:szCs w:val="28"/>
        </w:rPr>
        <w:t>ПРОФЕССИОНАЛЬНЫХ КВАЛИФИКАЦИЙ»</w:t>
      </w:r>
    </w:p>
    <w:p w:rsidR="000528FC" w:rsidRPr="00DB7DAF" w:rsidRDefault="00DB7DAF">
      <w:pPr>
        <w:jc w:val="center"/>
        <w:rPr>
          <w:rFonts w:eastAsia="Calibri"/>
          <w:sz w:val="28"/>
          <w:szCs w:val="28"/>
        </w:rPr>
      </w:pPr>
      <w:r w:rsidRPr="00DB7DAF">
        <w:rPr>
          <w:rFonts w:eastAsia="Calibri"/>
          <w:sz w:val="28"/>
          <w:szCs w:val="28"/>
        </w:rPr>
        <w:t>(ГПОАУ АМФЦПК)</w:t>
      </w: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rFonts w:ascii="Arial" w:hAnsi="Arial" w:cs="Arial"/>
          <w:b/>
          <w:sz w:val="32"/>
          <w:szCs w:val="32"/>
        </w:rPr>
      </w:pPr>
    </w:p>
    <w:p w:rsidR="000528FC" w:rsidRDefault="000528FC">
      <w:pPr>
        <w:jc w:val="center"/>
        <w:rPr>
          <w:b/>
          <w:sz w:val="32"/>
          <w:szCs w:val="32"/>
        </w:rPr>
      </w:pPr>
    </w:p>
    <w:p w:rsidR="000528FC" w:rsidRDefault="00DB7D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0528FC" w:rsidRDefault="00DB7DAF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УЧЕБНОЙ  </w:t>
      </w:r>
      <w:r>
        <w:rPr>
          <w:b/>
          <w:bCs/>
          <w:sz w:val="32"/>
          <w:szCs w:val="32"/>
        </w:rPr>
        <w:t>ПРАКТИКИ ПРОФЕССИОНАЛЬНОГО МОДУЛЯ</w:t>
      </w:r>
    </w:p>
    <w:p w:rsidR="000528FC" w:rsidRDefault="00DB7DAF">
      <w:pPr>
        <w:spacing w:before="195"/>
        <w:ind w:left="579" w:right="15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ПМ.0</w:t>
      </w:r>
      <w:r>
        <w:rPr>
          <w:b/>
          <w:sz w:val="32"/>
          <w:szCs w:val="28"/>
        </w:rPr>
        <w:t>4</w:t>
      </w:r>
      <w:r>
        <w:rPr>
          <w:b/>
          <w:spacing w:val="-6"/>
          <w:sz w:val="32"/>
          <w:szCs w:val="28"/>
        </w:rPr>
        <w:t xml:space="preserve"> </w:t>
      </w:r>
      <w:r>
        <w:rPr>
          <w:b/>
          <w:spacing w:val="-6"/>
          <w:sz w:val="32"/>
          <w:szCs w:val="28"/>
        </w:rPr>
        <w:t>Выполнение</w:t>
      </w:r>
      <w:r>
        <w:rPr>
          <w:b/>
          <w:sz w:val="32"/>
          <w:szCs w:val="28"/>
        </w:rPr>
        <w:t xml:space="preserve"> работ по одной или нескольким профессиям рабочих, должностям служащих</w:t>
      </w:r>
    </w:p>
    <w:p w:rsidR="000528FC" w:rsidRDefault="000528FC">
      <w:pPr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:rsidR="000528FC" w:rsidRDefault="000528FC">
      <w:pPr>
        <w:suppressAutoHyphens/>
        <w:adjustRightInd w:val="0"/>
        <w:rPr>
          <w:b/>
          <w:caps/>
          <w:sz w:val="28"/>
          <w:szCs w:val="28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05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0528FC" w:rsidRDefault="00DB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0528FC" w:rsidRDefault="00DB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0528FC" w:rsidRDefault="000528FC">
      <w:pPr>
        <w:pStyle w:val="a3"/>
        <w:ind w:left="850"/>
        <w:rPr>
          <w:sz w:val="20"/>
        </w:rPr>
      </w:pPr>
    </w:p>
    <w:p w:rsidR="000528FC" w:rsidRDefault="00DB7DAF">
      <w:pPr>
        <w:spacing w:before="79"/>
        <w:ind w:right="70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</w:t>
      </w:r>
      <w:r>
        <w:rPr>
          <w:b/>
          <w:spacing w:val="-2"/>
          <w:sz w:val="24"/>
        </w:rPr>
        <w:t>ОДЕРЖАНИЕ</w:t>
      </w:r>
    </w:p>
    <w:p w:rsidR="000528FC" w:rsidRDefault="000528FC">
      <w:pPr>
        <w:pStyle w:val="a3"/>
        <w:rPr>
          <w:b/>
          <w:sz w:val="20"/>
        </w:rPr>
      </w:pPr>
    </w:p>
    <w:p w:rsidR="000528FC" w:rsidRDefault="000528FC">
      <w:pPr>
        <w:pStyle w:val="a3"/>
        <w:spacing w:before="78"/>
        <w:rPr>
          <w:b/>
          <w:sz w:val="20"/>
        </w:rPr>
      </w:pPr>
    </w:p>
    <w:tbl>
      <w:tblPr>
        <w:tblW w:w="0" w:type="auto"/>
        <w:tblInd w:w="3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6"/>
      </w:tblGrid>
      <w:tr w:rsidR="000528FC">
        <w:trPr>
          <w:trHeight w:val="704"/>
        </w:trPr>
        <w:tc>
          <w:tcPr>
            <w:tcW w:w="6766" w:type="dxa"/>
          </w:tcPr>
          <w:p w:rsidR="000528FC" w:rsidRDefault="00DB7DAF">
            <w:pPr>
              <w:pStyle w:val="TableParagraph"/>
              <w:spacing w:line="276" w:lineRule="auto"/>
              <w:ind w:left="412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 ПРОФЕССИОНАЛЬНОГО МОДУЛЯ</w:t>
            </w:r>
          </w:p>
        </w:tc>
      </w:tr>
      <w:tr w:rsidR="000528FC">
        <w:trPr>
          <w:trHeight w:val="1653"/>
        </w:trPr>
        <w:tc>
          <w:tcPr>
            <w:tcW w:w="6766" w:type="dxa"/>
          </w:tcPr>
          <w:p w:rsidR="000528FC" w:rsidRDefault="00DB7DAF">
            <w:pPr>
              <w:pStyle w:val="TableParagraph"/>
              <w:numPr>
                <w:ilvl w:val="0"/>
                <w:numId w:val="1"/>
              </w:numPr>
              <w:tabs>
                <w:tab w:val="left" w:pos="412"/>
              </w:tabs>
              <w:spacing w:before="111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0528FC" w:rsidRDefault="00DB7DAF">
            <w:pPr>
              <w:pStyle w:val="TableParagraph"/>
              <w:spacing w:before="41"/>
              <w:ind w:left="4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ПРОФЕССИОНАЛЬНОГО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  <w:p w:rsidR="000528FC" w:rsidRDefault="00DB7DAF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spacing w:before="242" w:line="276" w:lineRule="auto"/>
              <w:ind w:left="410" w:right="3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УСЛОВИЯ РЕАЛИЗАЦИИ ПРОФЕССИОНАЛЬНОГО МОДУЛЯ</w:t>
            </w:r>
          </w:p>
        </w:tc>
      </w:tr>
      <w:tr w:rsidR="000528FC">
        <w:trPr>
          <w:trHeight w:val="699"/>
        </w:trPr>
        <w:tc>
          <w:tcPr>
            <w:tcW w:w="6766" w:type="dxa"/>
          </w:tcPr>
          <w:p w:rsidR="000528FC" w:rsidRDefault="00DB7DAF">
            <w:pPr>
              <w:pStyle w:val="TableParagraph"/>
              <w:spacing w:before="39" w:line="320" w:lineRule="atLeast"/>
              <w:ind w:left="412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ПРОФЕССИОНАЛЬНОГО МОДУЛЯ</w:t>
            </w:r>
          </w:p>
        </w:tc>
      </w:tr>
    </w:tbl>
    <w:p w:rsidR="000528FC" w:rsidRDefault="000528FC">
      <w:pPr>
        <w:pStyle w:val="TableParagraph"/>
        <w:spacing w:line="320" w:lineRule="atLeast"/>
        <w:rPr>
          <w:b/>
          <w:sz w:val="24"/>
        </w:rPr>
        <w:sectPr w:rsidR="000528FC">
          <w:footerReference w:type="default" r:id="rId9"/>
          <w:pgSz w:w="11920" w:h="16860"/>
          <w:pgMar w:top="1040" w:right="1312" w:bottom="280" w:left="1148" w:header="720" w:footer="720" w:gutter="0"/>
          <w:cols w:space="720"/>
        </w:sectPr>
      </w:pPr>
    </w:p>
    <w:p w:rsidR="000528FC" w:rsidRDefault="00DB7DAF">
      <w:pPr>
        <w:pStyle w:val="a4"/>
        <w:numPr>
          <w:ilvl w:val="0"/>
          <w:numId w:val="2"/>
        </w:numPr>
        <w:tabs>
          <w:tab w:val="left" w:pos="2184"/>
          <w:tab w:val="left" w:pos="3157"/>
        </w:tabs>
        <w:spacing w:before="61" w:line="276" w:lineRule="auto"/>
        <w:ind w:right="2687" w:hanging="1213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0528FC" w:rsidRDefault="00DB7DAF">
      <w:pPr>
        <w:pStyle w:val="2"/>
        <w:tabs>
          <w:tab w:val="left" w:pos="631"/>
        </w:tabs>
        <w:spacing w:before="33" w:line="321" w:lineRule="exact"/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 xml:space="preserve"> </w:t>
      </w:r>
      <w:r>
        <w:rPr>
          <w:spacing w:val="-5"/>
          <w:sz w:val="24"/>
        </w:rPr>
        <w:t>одной</w:t>
      </w:r>
      <w:r>
        <w:rPr>
          <w:spacing w:val="-5"/>
          <w:sz w:val="24"/>
        </w:rPr>
        <w:t xml:space="preserve"> или нескольким профессиям рабочих, должностям служащих</w:t>
      </w:r>
    </w:p>
    <w:p w:rsidR="000528FC" w:rsidRDefault="00DB7DAF">
      <w:pPr>
        <w:pStyle w:val="2"/>
        <w:tabs>
          <w:tab w:val="left" w:pos="631"/>
        </w:tabs>
        <w:spacing w:before="33" w:line="321" w:lineRule="exact"/>
      </w:pPr>
      <w:r>
        <w:t>Область</w:t>
      </w:r>
      <w:r>
        <w:rPr>
          <w:spacing w:val="-18"/>
        </w:rPr>
        <w:t xml:space="preserve"> </w:t>
      </w:r>
      <w:r>
        <w:t>применения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:rsidR="00DB7DAF" w:rsidRDefault="00DB7DAF" w:rsidP="00DB7DAF">
      <w:pPr>
        <w:pStyle w:val="a3"/>
        <w:spacing w:line="242" w:lineRule="auto"/>
        <w:ind w:left="201" w:right="124" w:firstLine="742"/>
      </w:pPr>
      <w:r>
        <w:t>Рабочая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(далее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ПМ)</w:t>
      </w:r>
      <w:r>
        <w:rPr>
          <w:spacing w:val="80"/>
        </w:rPr>
        <w:t xml:space="preserve"> </w:t>
      </w:r>
      <w:r>
        <w:t>– является</w:t>
      </w:r>
      <w:r>
        <w:rPr>
          <w:spacing w:val="74"/>
          <w:w w:val="150"/>
        </w:rPr>
        <w:t xml:space="preserve"> </w:t>
      </w:r>
      <w:r>
        <w:t>частью</w:t>
      </w:r>
      <w:r>
        <w:rPr>
          <w:spacing w:val="72"/>
          <w:w w:val="150"/>
        </w:rPr>
        <w:t xml:space="preserve"> </w:t>
      </w:r>
      <w:r>
        <w:t>программы</w:t>
      </w:r>
      <w:r>
        <w:rPr>
          <w:spacing w:val="75"/>
          <w:w w:val="150"/>
        </w:rPr>
        <w:t xml:space="preserve"> </w:t>
      </w:r>
      <w:r>
        <w:t>подготовки</w:t>
      </w:r>
      <w:r>
        <w:rPr>
          <w:spacing w:val="78"/>
          <w:w w:val="150"/>
        </w:rPr>
        <w:t xml:space="preserve"> </w:t>
      </w:r>
      <w:r>
        <w:t>специалистов</w:t>
      </w:r>
      <w:r>
        <w:rPr>
          <w:spacing w:val="74"/>
          <w:w w:val="150"/>
        </w:rPr>
        <w:t xml:space="preserve"> </w:t>
      </w:r>
      <w:r>
        <w:t>среднего</w:t>
      </w:r>
      <w:r>
        <w:rPr>
          <w:spacing w:val="78"/>
          <w:w w:val="150"/>
        </w:rPr>
        <w:t xml:space="preserve"> </w:t>
      </w:r>
      <w:r>
        <w:t>звена</w:t>
      </w:r>
      <w:r>
        <w:rPr>
          <w:spacing w:val="77"/>
          <w:w w:val="150"/>
        </w:rPr>
        <w:t xml:space="preserve"> </w:t>
      </w:r>
      <w:bookmarkStart w:id="0" w:name="_GoBack"/>
      <w:bookmarkEnd w:id="0"/>
    </w:p>
    <w:p w:rsidR="000528FC" w:rsidRDefault="00DB7DAF">
      <w:pPr>
        <w:pStyle w:val="a3"/>
        <w:ind w:left="141" w:right="124"/>
      </w:pPr>
      <w:r>
        <w:t>по</w:t>
      </w:r>
      <w:r>
        <w:rPr>
          <w:spacing w:val="37"/>
        </w:rPr>
        <w:t xml:space="preserve"> </w:t>
      </w:r>
      <w:r>
        <w:t>специальности</w:t>
      </w:r>
      <w:r>
        <w:rPr>
          <w:spacing w:val="37"/>
        </w:rPr>
        <w:t xml:space="preserve"> </w:t>
      </w:r>
      <w:r>
        <w:t>СПО</w:t>
      </w:r>
      <w:r>
        <w:rPr>
          <w:spacing w:val="35"/>
        </w:rPr>
        <w:t xml:space="preserve"> </w:t>
      </w:r>
      <w:r>
        <w:t>25.02.08</w:t>
      </w:r>
      <w:r>
        <w:rPr>
          <w:spacing w:val="80"/>
        </w:rPr>
        <w:t xml:space="preserve"> </w:t>
      </w:r>
      <w:r>
        <w:t>Эксплуатация</w:t>
      </w:r>
      <w:r>
        <w:rPr>
          <w:spacing w:val="37"/>
        </w:rPr>
        <w:t xml:space="preserve"> </w:t>
      </w:r>
      <w:r>
        <w:t>беспилотных</w:t>
      </w:r>
      <w:r>
        <w:rPr>
          <w:spacing w:val="37"/>
        </w:rPr>
        <w:t xml:space="preserve"> </w:t>
      </w:r>
      <w:r>
        <w:t>авиационных систем</w:t>
      </w:r>
      <w:r>
        <w:rPr>
          <w:spacing w:val="40"/>
        </w:rPr>
        <w:t xml:space="preserve"> </w:t>
      </w:r>
    </w:p>
    <w:p w:rsidR="000528FC" w:rsidRDefault="00DB7DAF">
      <w:pPr>
        <w:pStyle w:val="a3"/>
        <w:ind w:left="144" w:right="835" w:firstLine="734"/>
        <w:jc w:val="right"/>
      </w:pPr>
      <w:r>
        <w:t>Рабочая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использова</w:t>
      </w:r>
      <w:r>
        <w:t>на</w:t>
      </w:r>
      <w:r>
        <w:rPr>
          <w:spacing w:val="40"/>
        </w:rPr>
        <w:t xml:space="preserve"> </w:t>
      </w:r>
      <w:r>
        <w:t>в дополнительном профессиональном образовании и в профессиональной подготовке, в</w:t>
      </w:r>
      <w:r>
        <w:rPr>
          <w:spacing w:val="-18"/>
        </w:rPr>
        <w:t xml:space="preserve"> </w:t>
      </w:r>
      <w:r>
        <w:t>программах</w:t>
      </w:r>
      <w:r>
        <w:rPr>
          <w:spacing w:val="-17"/>
        </w:rPr>
        <w:t xml:space="preserve"> </w:t>
      </w:r>
      <w:r>
        <w:t>повышения</w:t>
      </w:r>
      <w:r>
        <w:rPr>
          <w:spacing w:val="-18"/>
        </w:rPr>
        <w:t xml:space="preserve"> </w:t>
      </w:r>
      <w:r>
        <w:t>квалификации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переподготовки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должностям</w:t>
      </w:r>
      <w:r>
        <w:rPr>
          <w:spacing w:val="-9"/>
        </w:rPr>
        <w:t xml:space="preserve"> </w:t>
      </w:r>
      <w:r>
        <w:t>служащих. Рабочая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использована</w:t>
      </w:r>
      <w:r>
        <w:rPr>
          <w:spacing w:val="40"/>
        </w:rPr>
        <w:t xml:space="preserve"> </w:t>
      </w:r>
      <w:r>
        <w:t>в процессе</w:t>
      </w:r>
      <w:r>
        <w:rPr>
          <w:spacing w:val="64"/>
          <w:w w:val="150"/>
        </w:rPr>
        <w:t xml:space="preserve"> </w:t>
      </w:r>
      <w:r>
        <w:t>очного</w:t>
      </w:r>
      <w:r>
        <w:rPr>
          <w:spacing w:val="69"/>
          <w:w w:val="150"/>
        </w:rPr>
        <w:t xml:space="preserve"> </w:t>
      </w:r>
      <w:r>
        <w:t>и</w:t>
      </w:r>
      <w:r>
        <w:rPr>
          <w:spacing w:val="67"/>
          <w:w w:val="150"/>
        </w:rPr>
        <w:t xml:space="preserve"> </w:t>
      </w:r>
      <w:r>
        <w:t>заочного</w:t>
      </w:r>
      <w:r>
        <w:rPr>
          <w:spacing w:val="69"/>
          <w:w w:val="150"/>
        </w:rPr>
        <w:t xml:space="preserve"> </w:t>
      </w:r>
      <w:r>
        <w:t>обучения</w:t>
      </w:r>
      <w:r>
        <w:rPr>
          <w:spacing w:val="68"/>
          <w:w w:val="150"/>
        </w:rPr>
        <w:t xml:space="preserve"> </w:t>
      </w:r>
      <w:r>
        <w:t>и</w:t>
      </w:r>
      <w:r>
        <w:rPr>
          <w:spacing w:val="69"/>
          <w:w w:val="150"/>
        </w:rPr>
        <w:t xml:space="preserve"> </w:t>
      </w:r>
      <w:proofErr w:type="gramStart"/>
      <w:r>
        <w:t>в</w:t>
      </w:r>
      <w:proofErr w:type="gramEnd"/>
      <w:r>
        <w:rPr>
          <w:spacing w:val="67"/>
          <w:w w:val="150"/>
        </w:rPr>
        <w:t xml:space="preserve"> </w:t>
      </w:r>
      <w:r>
        <w:t>дополнительном</w:t>
      </w:r>
      <w:r>
        <w:rPr>
          <w:spacing w:val="69"/>
          <w:w w:val="150"/>
        </w:rPr>
        <w:t xml:space="preserve"> </w:t>
      </w:r>
      <w:r>
        <w:rPr>
          <w:spacing w:val="-2"/>
        </w:rPr>
        <w:t>профессиональном</w:t>
      </w:r>
    </w:p>
    <w:p w:rsidR="000528FC" w:rsidRDefault="00DB7DAF">
      <w:pPr>
        <w:pStyle w:val="a3"/>
        <w:ind w:left="144"/>
      </w:pPr>
      <w:proofErr w:type="gramStart"/>
      <w:r>
        <w:rPr>
          <w:spacing w:val="-2"/>
        </w:rPr>
        <w:t>образовании</w:t>
      </w:r>
      <w:proofErr w:type="gramEnd"/>
      <w:r>
        <w:rPr>
          <w:spacing w:val="-2"/>
        </w:rPr>
        <w:t>.</w:t>
      </w:r>
    </w:p>
    <w:p w:rsidR="000528FC" w:rsidRDefault="00DB7DAF">
      <w:pPr>
        <w:pStyle w:val="2"/>
        <w:numPr>
          <w:ilvl w:val="1"/>
          <w:numId w:val="2"/>
        </w:numPr>
        <w:tabs>
          <w:tab w:val="left" w:pos="631"/>
        </w:tabs>
        <w:spacing w:before="317" w:line="321" w:lineRule="exact"/>
        <w:ind w:left="631" w:hanging="487"/>
        <w:jc w:val="both"/>
      </w:pP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задачи</w:t>
      </w:r>
      <w:r>
        <w:rPr>
          <w:spacing w:val="55"/>
        </w:rPr>
        <w:t xml:space="preserve"> </w:t>
      </w:r>
      <w:r>
        <w:t>модуля</w:t>
      </w:r>
      <w:r>
        <w:rPr>
          <w:spacing w:val="-10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результатам</w:t>
      </w:r>
      <w:r>
        <w:rPr>
          <w:spacing w:val="-9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rPr>
          <w:spacing w:val="-2"/>
        </w:rPr>
        <w:t>модуля</w:t>
      </w:r>
    </w:p>
    <w:p w:rsidR="000528FC" w:rsidRDefault="00DB7DAF">
      <w:pPr>
        <w:pStyle w:val="a3"/>
        <w:spacing w:line="321" w:lineRule="exact"/>
        <w:ind w:left="742"/>
        <w:jc w:val="both"/>
      </w:pPr>
      <w:r>
        <w:rPr>
          <w:u w:val="single"/>
        </w:rPr>
        <w:t>Базовая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часть</w:t>
      </w:r>
    </w:p>
    <w:p w:rsidR="000528FC" w:rsidRDefault="00DB7DAF">
      <w:pPr>
        <w:pStyle w:val="a3"/>
        <w:spacing w:before="7"/>
        <w:ind w:left="144" w:right="840" w:firstLine="718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</w:t>
      </w:r>
      <w:r>
        <w:t>ющийся</w:t>
      </w:r>
      <w:proofErr w:type="gramEnd"/>
      <w:r>
        <w:t xml:space="preserve"> в ходе освоения профессионального модуля должен:</w:t>
      </w:r>
    </w:p>
    <w:p w:rsidR="000528FC" w:rsidRDefault="000528FC">
      <w:pPr>
        <w:pStyle w:val="a3"/>
        <w:spacing w:before="1"/>
      </w:pPr>
    </w:p>
    <w:p w:rsidR="000528FC" w:rsidRDefault="00DB7DAF">
      <w:pPr>
        <w:spacing w:before="1" w:after="4"/>
        <w:ind w:left="144"/>
        <w:rPr>
          <w:b/>
          <w:sz w:val="28"/>
        </w:rPr>
      </w:pPr>
      <w:r>
        <w:rPr>
          <w:b/>
          <w:sz w:val="28"/>
        </w:rPr>
        <w:t>иметь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15"/>
          <w:sz w:val="28"/>
        </w:rPr>
        <w:t xml:space="preserve"> </w:t>
      </w:r>
      <w:r>
        <w:rPr>
          <w:b/>
          <w:spacing w:val="-4"/>
          <w:sz w:val="28"/>
        </w:rPr>
        <w:t>опыт:</w:t>
      </w:r>
    </w:p>
    <w:tbl>
      <w:tblPr>
        <w:tblW w:w="0" w:type="auto"/>
        <w:tblInd w:w="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9470"/>
      </w:tblGrid>
      <w:tr w:rsidR="000528FC">
        <w:trPr>
          <w:trHeight w:val="277"/>
        </w:trPr>
        <w:tc>
          <w:tcPr>
            <w:tcW w:w="958" w:type="dxa"/>
            <w:tcBorders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7" w:lineRule="exact"/>
              <w:ind w:left="3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7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line="257" w:lineRule="exact"/>
              <w:ind w:left="106" w:right="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528FC">
        <w:trPr>
          <w:trHeight w:val="275"/>
        </w:trPr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5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  <w:tcBorders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Разборка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сложности.</w:t>
            </w:r>
          </w:p>
        </w:tc>
      </w:tr>
      <w:tr w:rsidR="000528FC">
        <w:trPr>
          <w:trHeight w:val="549"/>
        </w:trPr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65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30" w:lineRule="auto"/>
              <w:ind w:left="12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снятого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аппарата, основных неисправностей деталей ремонтируемых авиационных приборов.</w:t>
            </w:r>
          </w:p>
        </w:tc>
      </w:tr>
      <w:tr w:rsidR="000528FC">
        <w:trPr>
          <w:trHeight w:val="554"/>
        </w:trPr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70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before="3" w:line="230" w:lineRule="auto"/>
              <w:ind w:left="129"/>
              <w:rPr>
                <w:sz w:val="24"/>
              </w:rPr>
            </w:pPr>
            <w:r>
              <w:rPr>
                <w:sz w:val="24"/>
              </w:rPr>
              <w:t xml:space="preserve">Ремонт, сборка и испытание несложных приборов. Пайка мягкими припоями, распайка отдельных элементов </w:t>
            </w:r>
            <w:proofErr w:type="spellStart"/>
            <w:r>
              <w:rPr>
                <w:sz w:val="24"/>
              </w:rPr>
              <w:t>электросхем</w:t>
            </w:r>
            <w:proofErr w:type="spellEnd"/>
          </w:p>
        </w:tc>
      </w:tr>
      <w:tr w:rsidR="000528FC">
        <w:trPr>
          <w:trHeight w:val="551"/>
        </w:trPr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30" w:lineRule="auto"/>
              <w:ind w:left="129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Изготовление несложных </w:t>
            </w:r>
            <w:proofErr w:type="spellStart"/>
            <w:r>
              <w:rPr>
                <w:sz w:val="24"/>
              </w:rPr>
              <w:t>электрожгутов</w:t>
            </w:r>
            <w:proofErr w:type="spellEnd"/>
            <w:r>
              <w:rPr>
                <w:sz w:val="24"/>
              </w:rPr>
              <w:t xml:space="preserve"> для электрических</w:t>
            </w:r>
            <w:r>
              <w:rPr>
                <w:sz w:val="24"/>
              </w:rPr>
              <w:t xml:space="preserve"> приборов.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Расконсервация</w:t>
            </w:r>
            <w:proofErr w:type="spellEnd"/>
            <w:r>
              <w:rPr>
                <w:sz w:val="24"/>
              </w:rPr>
              <w:t xml:space="preserve"> и консервация авиационных приборов средней сложности.</w:t>
            </w:r>
          </w:p>
        </w:tc>
      </w:tr>
      <w:tr w:rsidR="000528FC">
        <w:trPr>
          <w:trHeight w:val="549"/>
        </w:trPr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before="1" w:line="264" w:lineRule="exact"/>
              <w:ind w:left="129"/>
              <w:rPr>
                <w:sz w:val="24"/>
              </w:rPr>
            </w:pPr>
            <w:r>
              <w:rPr>
                <w:sz w:val="24"/>
              </w:rPr>
              <w:t>Испытание и проверка авиационных приборов при помощи испытательных установок и стендов, технической документации.</w:t>
            </w:r>
          </w:p>
        </w:tc>
      </w:tr>
      <w:tr w:rsidR="000528FC">
        <w:trPr>
          <w:trHeight w:val="275"/>
        </w:trPr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слесарно-монтажных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</w:tr>
    </w:tbl>
    <w:p w:rsidR="000528FC" w:rsidRDefault="000528FC">
      <w:pPr>
        <w:pStyle w:val="a3"/>
        <w:spacing w:before="4"/>
        <w:rPr>
          <w:b/>
        </w:rPr>
      </w:pPr>
    </w:p>
    <w:p w:rsidR="000528FC" w:rsidRDefault="00DB7DAF">
      <w:pPr>
        <w:spacing w:after="4"/>
        <w:ind w:left="144"/>
        <w:rPr>
          <w:b/>
          <w:sz w:val="28"/>
        </w:rPr>
      </w:pPr>
      <w:r>
        <w:rPr>
          <w:b/>
          <w:spacing w:val="-2"/>
          <w:sz w:val="28"/>
        </w:rPr>
        <w:t>уметь:</w:t>
      </w:r>
    </w:p>
    <w:tbl>
      <w:tblPr>
        <w:tblW w:w="0" w:type="auto"/>
        <w:tblInd w:w="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470"/>
      </w:tblGrid>
      <w:tr w:rsidR="000528FC">
        <w:trPr>
          <w:trHeight w:val="325"/>
        </w:trPr>
        <w:tc>
          <w:tcPr>
            <w:tcW w:w="956" w:type="dxa"/>
            <w:tcBorders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left="28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7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left="106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528FC">
        <w:trPr>
          <w:trHeight w:val="553"/>
        </w:trPr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  <w:tcBorders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before="2" w:line="230" w:lineRule="auto"/>
              <w:ind w:left="131" w:firstLine="3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ремонт,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сборку,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средней сложности, кислородной аппаратуры и устрой</w:t>
            </w:r>
            <w:proofErr w:type="gramStart"/>
            <w:r>
              <w:rPr>
                <w:sz w:val="24"/>
              </w:rPr>
              <w:t>ств пр</w:t>
            </w:r>
            <w:proofErr w:type="gramEnd"/>
            <w:r>
              <w:rPr>
                <w:sz w:val="24"/>
              </w:rPr>
              <w:t>отивопожарных систем.</w:t>
            </w:r>
          </w:p>
        </w:tc>
      </w:tr>
      <w:tr w:rsidR="000528FC">
        <w:trPr>
          <w:trHeight w:val="273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3" w:lineRule="exact"/>
              <w:ind w:left="124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3" w:lineRule="exact"/>
              <w:ind w:left="16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пайку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монтажных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радиоэлементов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2"/>
                <w:sz w:val="24"/>
              </w:rPr>
              <w:t xml:space="preserve"> приборов.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ремонтируемых</w:t>
            </w:r>
            <w:r>
              <w:rPr>
                <w:spacing w:val="-2"/>
                <w:sz w:val="24"/>
              </w:rPr>
              <w:t xml:space="preserve"> приборов</w:t>
            </w:r>
          </w:p>
        </w:tc>
      </w:tr>
      <w:tr w:rsidR="000528FC">
        <w:trPr>
          <w:trHeight w:val="278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8" w:lineRule="exact"/>
              <w:ind w:left="16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приборов.</w:t>
            </w:r>
          </w:p>
        </w:tc>
      </w:tr>
    </w:tbl>
    <w:p w:rsidR="000528FC" w:rsidRDefault="000528FC">
      <w:pPr>
        <w:pStyle w:val="a3"/>
        <w:spacing w:before="1"/>
        <w:rPr>
          <w:b/>
        </w:rPr>
      </w:pPr>
    </w:p>
    <w:p w:rsidR="000528FC" w:rsidRDefault="00DB7DAF">
      <w:pPr>
        <w:spacing w:after="2"/>
        <w:ind w:left="144"/>
        <w:rPr>
          <w:b/>
          <w:sz w:val="28"/>
        </w:rPr>
      </w:pPr>
      <w:r>
        <w:rPr>
          <w:b/>
          <w:spacing w:val="-2"/>
          <w:sz w:val="28"/>
        </w:rPr>
        <w:t>знать:</w:t>
      </w:r>
    </w:p>
    <w:tbl>
      <w:tblPr>
        <w:tblW w:w="0" w:type="auto"/>
        <w:tblInd w:w="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470"/>
      </w:tblGrid>
      <w:tr w:rsidR="000528FC">
        <w:trPr>
          <w:trHeight w:val="327"/>
        </w:trPr>
        <w:tc>
          <w:tcPr>
            <w:tcW w:w="956" w:type="dxa"/>
            <w:tcBorders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left="28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7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left="106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5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  <w:tcBorders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5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принцип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конструкцию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несложных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авиационных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приборов;</w:t>
            </w:r>
          </w:p>
        </w:tc>
      </w:tr>
    </w:tbl>
    <w:p w:rsidR="000528FC" w:rsidRDefault="000528FC">
      <w:pPr>
        <w:pStyle w:val="TableParagraph"/>
        <w:spacing w:line="255" w:lineRule="exact"/>
        <w:jc w:val="center"/>
        <w:rPr>
          <w:sz w:val="24"/>
        </w:rPr>
        <w:sectPr w:rsidR="000528FC">
          <w:pgSz w:w="11920" w:h="16860"/>
          <w:pgMar w:top="1060" w:right="0" w:bottom="1295" w:left="708" w:header="720" w:footer="720" w:gutter="0"/>
          <w:cols w:space="720"/>
        </w:sectPr>
      </w:pPr>
    </w:p>
    <w:tbl>
      <w:tblPr>
        <w:tblW w:w="0" w:type="auto"/>
        <w:tblInd w:w="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470"/>
      </w:tblGrid>
      <w:tr w:rsidR="000528FC">
        <w:trPr>
          <w:trHeight w:val="325"/>
        </w:trPr>
        <w:tc>
          <w:tcPr>
            <w:tcW w:w="956" w:type="dxa"/>
            <w:tcBorders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22"/>
              <w:ind w:left="28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Код</w:t>
            </w:r>
          </w:p>
        </w:tc>
        <w:tc>
          <w:tcPr>
            <w:tcW w:w="947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before="22"/>
              <w:ind w:left="106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528FC">
        <w:trPr>
          <w:trHeight w:val="553"/>
        </w:trPr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0528FC">
            <w:pPr>
              <w:pStyle w:val="TableParagraph"/>
              <w:rPr>
                <w:sz w:val="24"/>
              </w:rPr>
            </w:pPr>
          </w:p>
        </w:tc>
        <w:tc>
          <w:tcPr>
            <w:tcW w:w="9470" w:type="dxa"/>
            <w:tcBorders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before="2" w:line="230" w:lineRule="auto"/>
              <w:ind w:left="131"/>
              <w:rPr>
                <w:sz w:val="24"/>
              </w:rPr>
            </w:pPr>
            <w:r>
              <w:rPr>
                <w:sz w:val="24"/>
              </w:rPr>
              <w:t>технологию разборки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снятых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узлов приборного оборудования;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 ремонт авиационных приборов;</w:t>
            </w:r>
          </w:p>
        </w:tc>
      </w:tr>
      <w:tr w:rsidR="000528FC">
        <w:trPr>
          <w:trHeight w:val="827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75" w:lineRule="exact"/>
              <w:ind w:left="131" w:firstLine="3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поверхностей;</w:t>
            </w:r>
          </w:p>
          <w:p w:rsidR="000528FC" w:rsidRDefault="00DB7DAF">
            <w:pPr>
              <w:pStyle w:val="TableParagraph"/>
              <w:tabs>
                <w:tab w:val="left" w:pos="1494"/>
                <w:tab w:val="left" w:pos="3115"/>
                <w:tab w:val="left" w:pos="3698"/>
                <w:tab w:val="left" w:pos="4740"/>
                <w:tab w:val="left" w:pos="5978"/>
                <w:tab w:val="left" w:pos="7630"/>
              </w:tabs>
              <w:spacing w:before="4" w:line="264" w:lineRule="exact"/>
              <w:ind w:left="131" w:right="84"/>
              <w:rPr>
                <w:sz w:val="24"/>
              </w:rPr>
            </w:pP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применяемых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притирочных,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уплотнительных, </w:t>
            </w:r>
            <w:r>
              <w:rPr>
                <w:sz w:val="24"/>
              </w:rPr>
              <w:t>смазочных, изоляционных материалов и материалов, применяемых для очистки деталей;</w:t>
            </w:r>
          </w:p>
        </w:tc>
      </w:tr>
      <w:tr w:rsidR="000528FC">
        <w:trPr>
          <w:trHeight w:val="551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30" w:lineRule="auto"/>
              <w:ind w:left="131" w:right="84" w:firstLine="3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металлов, сплавов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неметаллических материалов; 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коррозии металлов и способы ее предупреждения; технологию пайки и составы припоев;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электроремонтных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</w:tc>
      </w:tr>
      <w:tr w:rsidR="000528FC">
        <w:trPr>
          <w:trHeight w:val="549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65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tabs>
                <w:tab w:val="left" w:pos="1324"/>
                <w:tab w:val="left" w:pos="3170"/>
                <w:tab w:val="left" w:pos="4557"/>
                <w:tab w:val="left" w:pos="6019"/>
                <w:tab w:val="left" w:pos="6480"/>
              </w:tabs>
              <w:spacing w:line="230" w:lineRule="auto"/>
              <w:ind w:left="131" w:right="112" w:firstLine="38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слесарного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контрольно-измерительного </w:t>
            </w:r>
            <w:r>
              <w:rPr>
                <w:spacing w:val="-2"/>
                <w:sz w:val="24"/>
              </w:rPr>
              <w:t>инструмента;</w:t>
            </w:r>
          </w:p>
        </w:tc>
      </w:tr>
      <w:tr w:rsidR="000528FC">
        <w:trPr>
          <w:trHeight w:val="276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приборов;</w:t>
            </w:r>
          </w:p>
        </w:tc>
      </w:tr>
      <w:tr w:rsidR="000528FC">
        <w:trPr>
          <w:trHeight w:val="277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8" w:lineRule="exact"/>
              <w:ind w:left="16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электротехники</w:t>
            </w:r>
          </w:p>
        </w:tc>
      </w:tr>
    </w:tbl>
    <w:p w:rsidR="000528FC" w:rsidRDefault="000528FC">
      <w:pPr>
        <w:pStyle w:val="a3"/>
        <w:spacing w:before="23"/>
        <w:rPr>
          <w:b/>
        </w:rPr>
      </w:pPr>
    </w:p>
    <w:p w:rsidR="000528FC" w:rsidRDefault="00DB7DAF">
      <w:pPr>
        <w:pStyle w:val="a3"/>
        <w:ind w:left="141" w:right="840" w:firstLine="708"/>
        <w:jc w:val="both"/>
      </w:pPr>
      <w:proofErr w:type="gramStart"/>
      <w:r>
        <w:rPr>
          <w:u w:val="single"/>
        </w:rPr>
        <w:t xml:space="preserve">Вариативная часть </w:t>
      </w:r>
      <w:r>
        <w:t>в объеме 1</w:t>
      </w:r>
      <w:r>
        <w:t>44</w:t>
      </w:r>
      <w:r>
        <w:t xml:space="preserve"> часа использована на расширение основных видов деятельности, к которым должен быть готов выпускник, освоивший образовательную программу, согласно получаемой квалификации, указанной в пункте 1.1 настоящего ФГОС СПО и введение Дополнительных образовательных</w:t>
      </w:r>
      <w:r>
        <w:t xml:space="preserve"> результатов МДК, выявленных как квалификационные дефициты в результате соотнесения требований WSR по компетенции Управление беспилотными летательными аппаратами.</w:t>
      </w:r>
      <w:proofErr w:type="gramEnd"/>
    </w:p>
    <w:p w:rsidR="000528FC" w:rsidRDefault="00DB7DAF">
      <w:pPr>
        <w:pStyle w:val="a3"/>
        <w:ind w:left="144" w:right="849" w:firstLine="478"/>
        <w:jc w:val="both"/>
      </w:pPr>
      <w:proofErr w:type="gramStart"/>
      <w:r>
        <w:t>Обучающийся</w:t>
      </w:r>
      <w:proofErr w:type="gramEnd"/>
      <w:r>
        <w:t xml:space="preserve"> в рамках овладения указанным видом профессиональной деятельности должен:</w:t>
      </w:r>
    </w:p>
    <w:p w:rsidR="000528FC" w:rsidRDefault="00DB7DAF">
      <w:pPr>
        <w:pStyle w:val="2"/>
        <w:spacing w:before="2" w:after="7"/>
      </w:pPr>
      <w:r>
        <w:rPr>
          <w:spacing w:val="-2"/>
        </w:rPr>
        <w:t>Уметь:</w:t>
      </w:r>
    </w:p>
    <w:tbl>
      <w:tblPr>
        <w:tblW w:w="0" w:type="auto"/>
        <w:tblInd w:w="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470"/>
      </w:tblGrid>
      <w:tr w:rsidR="000528FC">
        <w:trPr>
          <w:trHeight w:val="325"/>
        </w:trPr>
        <w:tc>
          <w:tcPr>
            <w:tcW w:w="956" w:type="dxa"/>
            <w:tcBorders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left="28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>од</w:t>
            </w:r>
          </w:p>
        </w:tc>
        <w:tc>
          <w:tcPr>
            <w:tcW w:w="947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left="106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528FC">
        <w:trPr>
          <w:trHeight w:val="551"/>
        </w:trPr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Ув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  <w:tcBorders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before="3" w:line="264" w:lineRule="exact"/>
              <w:ind w:left="131"/>
              <w:rPr>
                <w:sz w:val="24"/>
              </w:rPr>
            </w:pPr>
            <w:r>
              <w:rPr>
                <w:sz w:val="24"/>
              </w:rPr>
              <w:t>толковать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соответствующее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постоянно применять его положения;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Ув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ясно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фиксировать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дефекты;</w:t>
            </w:r>
          </w:p>
        </w:tc>
      </w:tr>
    </w:tbl>
    <w:p w:rsidR="000528FC" w:rsidRDefault="00DB7DAF">
      <w:pPr>
        <w:spacing w:after="2"/>
        <w:ind w:left="144"/>
        <w:rPr>
          <w:b/>
          <w:sz w:val="28"/>
        </w:rPr>
      </w:pPr>
      <w:r>
        <w:rPr>
          <w:b/>
          <w:spacing w:val="-2"/>
          <w:sz w:val="28"/>
        </w:rPr>
        <w:t>Знать:</w:t>
      </w:r>
    </w:p>
    <w:tbl>
      <w:tblPr>
        <w:tblW w:w="0" w:type="auto"/>
        <w:tblInd w:w="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470"/>
      </w:tblGrid>
      <w:tr w:rsidR="000528FC">
        <w:trPr>
          <w:trHeight w:val="325"/>
        </w:trPr>
        <w:tc>
          <w:tcPr>
            <w:tcW w:w="956" w:type="dxa"/>
            <w:tcBorders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right="22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7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before="20"/>
              <w:ind w:left="106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5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  <w:tcBorders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5" w:lineRule="exact"/>
              <w:ind w:left="13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</w:t>
            </w:r>
          </w:p>
        </w:tc>
      </w:tr>
      <w:tr w:rsidR="000528FC">
        <w:trPr>
          <w:trHeight w:val="278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9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9" w:lineRule="exact"/>
              <w:ind w:left="131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предполётной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подготовки.</w:t>
            </w:r>
          </w:p>
        </w:tc>
      </w:tr>
      <w:tr w:rsidR="000528FC">
        <w:trPr>
          <w:trHeight w:val="551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68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30" w:lineRule="auto"/>
              <w:ind w:left="131" w:firstLine="60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центровки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летные характеристики и на поведение </w:t>
            </w:r>
            <w:proofErr w:type="spellStart"/>
            <w:r>
              <w:rPr>
                <w:sz w:val="24"/>
              </w:rPr>
              <w:t>коптера</w:t>
            </w:r>
            <w:proofErr w:type="spellEnd"/>
            <w:r>
              <w:rPr>
                <w:sz w:val="24"/>
              </w:rPr>
              <w:t xml:space="preserve"> в полете</w:t>
            </w:r>
          </w:p>
        </w:tc>
      </w:tr>
      <w:tr w:rsidR="000528FC">
        <w:trPr>
          <w:trHeight w:val="273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3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3" w:lineRule="exact"/>
              <w:ind w:left="131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предосторожности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аварийных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фразеологию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терминологию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целом;</w:t>
            </w:r>
          </w:p>
        </w:tc>
      </w:tr>
      <w:tr w:rsidR="000528FC">
        <w:trPr>
          <w:trHeight w:val="277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8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8" w:lineRule="exact"/>
              <w:ind w:left="131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БПЛА;</w:t>
            </w:r>
          </w:p>
        </w:tc>
      </w:tr>
      <w:tr w:rsidR="000528FC">
        <w:trPr>
          <w:trHeight w:val="275"/>
        </w:trPr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right="25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демонтажа,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</w:t>
            </w:r>
          </w:p>
        </w:tc>
      </w:tr>
    </w:tbl>
    <w:p w:rsidR="000528FC" w:rsidRDefault="000528FC">
      <w:pPr>
        <w:pStyle w:val="a3"/>
        <w:spacing w:before="1"/>
        <w:rPr>
          <w:b/>
        </w:rPr>
      </w:pPr>
    </w:p>
    <w:p w:rsidR="000528FC" w:rsidRDefault="000528FC">
      <w:pPr>
        <w:pStyle w:val="1"/>
        <w:tabs>
          <w:tab w:val="left" w:pos="422"/>
        </w:tabs>
        <w:spacing w:before="60"/>
        <w:ind w:left="0"/>
        <w:rPr>
          <w:spacing w:val="-2"/>
        </w:rPr>
      </w:pPr>
    </w:p>
    <w:p w:rsidR="000528FC" w:rsidRDefault="000528FC">
      <w:pPr>
        <w:pStyle w:val="1"/>
        <w:tabs>
          <w:tab w:val="left" w:pos="422"/>
        </w:tabs>
        <w:spacing w:before="60"/>
        <w:ind w:left="0"/>
        <w:rPr>
          <w:spacing w:val="-2"/>
        </w:rPr>
      </w:pPr>
    </w:p>
    <w:p w:rsidR="000528FC" w:rsidRDefault="000528FC">
      <w:pPr>
        <w:pStyle w:val="1"/>
        <w:tabs>
          <w:tab w:val="left" w:pos="422"/>
        </w:tabs>
        <w:spacing w:before="60"/>
        <w:ind w:left="0"/>
        <w:rPr>
          <w:spacing w:val="-2"/>
        </w:rPr>
      </w:pPr>
    </w:p>
    <w:p w:rsidR="000528FC" w:rsidRDefault="000528FC">
      <w:pPr>
        <w:pStyle w:val="1"/>
        <w:tabs>
          <w:tab w:val="left" w:pos="422"/>
        </w:tabs>
        <w:spacing w:before="60"/>
        <w:ind w:left="0"/>
        <w:rPr>
          <w:spacing w:val="-2"/>
        </w:rPr>
      </w:pPr>
    </w:p>
    <w:p w:rsidR="000528FC" w:rsidRDefault="000528FC">
      <w:pPr>
        <w:pStyle w:val="1"/>
        <w:tabs>
          <w:tab w:val="left" w:pos="422"/>
        </w:tabs>
        <w:spacing w:before="60"/>
        <w:ind w:left="0"/>
        <w:rPr>
          <w:spacing w:val="-2"/>
        </w:rPr>
      </w:pPr>
    </w:p>
    <w:p w:rsidR="000528FC" w:rsidRDefault="000528FC">
      <w:pPr>
        <w:pStyle w:val="1"/>
        <w:tabs>
          <w:tab w:val="left" w:pos="422"/>
        </w:tabs>
        <w:spacing w:before="60"/>
        <w:ind w:left="0"/>
        <w:rPr>
          <w:spacing w:val="-2"/>
        </w:rPr>
      </w:pPr>
    </w:p>
    <w:p w:rsidR="000528FC" w:rsidRDefault="00DB7DAF">
      <w:pPr>
        <w:pStyle w:val="1"/>
        <w:tabs>
          <w:tab w:val="left" w:pos="422"/>
        </w:tabs>
        <w:spacing w:before="60"/>
        <w:ind w:left="0"/>
      </w:pPr>
      <w:r>
        <w:rPr>
          <w:spacing w:val="-2"/>
        </w:rPr>
        <w:lastRenderedPageBreak/>
        <w:t xml:space="preserve">2. </w:t>
      </w:r>
      <w:r>
        <w:rPr>
          <w:spacing w:val="-2"/>
        </w:rPr>
        <w:t>РЕЗУЛЬТАТЫ</w:t>
      </w:r>
      <w:r>
        <w:rPr>
          <w:spacing w:val="-11"/>
        </w:rPr>
        <w:t xml:space="preserve"> </w:t>
      </w:r>
      <w:r>
        <w:rPr>
          <w:spacing w:val="-2"/>
        </w:rPr>
        <w:t>ОСВОЕНИЯ</w:t>
      </w:r>
      <w:r>
        <w:rPr>
          <w:spacing w:val="-4"/>
        </w:rPr>
        <w:t xml:space="preserve"> </w:t>
      </w:r>
      <w:r>
        <w:rPr>
          <w:spacing w:val="-2"/>
        </w:rPr>
        <w:t>ПРОФЕССИОНАЛЬНОГО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0528FC" w:rsidRDefault="00DB7DAF">
      <w:pPr>
        <w:spacing w:before="180"/>
        <w:ind w:left="144" w:right="835"/>
        <w:jc w:val="both"/>
        <w:rPr>
          <w:i/>
          <w:sz w:val="28"/>
        </w:rPr>
      </w:pPr>
      <w:r>
        <w:rPr>
          <w:sz w:val="28"/>
        </w:rPr>
        <w:t>Результатом</w:t>
      </w:r>
      <w:r>
        <w:rPr>
          <w:spacing w:val="-1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1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8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обучающимися видом</w:t>
      </w:r>
      <w:r>
        <w:rPr>
          <w:spacing w:val="-1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z w:val="28"/>
        </w:rPr>
        <w:t xml:space="preserve"> </w:t>
      </w:r>
      <w:r>
        <w:rPr>
          <w:i/>
          <w:iCs/>
          <w:sz w:val="28"/>
          <w:szCs w:val="24"/>
        </w:rPr>
        <w:t>Выполнение</w:t>
      </w:r>
      <w:r>
        <w:rPr>
          <w:i/>
          <w:iCs/>
          <w:spacing w:val="-5"/>
          <w:sz w:val="28"/>
          <w:szCs w:val="24"/>
        </w:rPr>
        <w:t xml:space="preserve"> </w:t>
      </w:r>
      <w:r>
        <w:rPr>
          <w:i/>
          <w:iCs/>
          <w:sz w:val="28"/>
          <w:szCs w:val="24"/>
        </w:rPr>
        <w:t>работ</w:t>
      </w:r>
      <w:r>
        <w:rPr>
          <w:i/>
          <w:iCs/>
          <w:spacing w:val="-5"/>
          <w:sz w:val="28"/>
          <w:szCs w:val="24"/>
        </w:rPr>
        <w:t xml:space="preserve"> </w:t>
      </w:r>
      <w:r>
        <w:rPr>
          <w:i/>
          <w:iCs/>
          <w:sz w:val="28"/>
          <w:szCs w:val="24"/>
        </w:rPr>
        <w:t>по</w:t>
      </w:r>
      <w:r>
        <w:rPr>
          <w:i/>
          <w:iCs/>
          <w:sz w:val="28"/>
          <w:szCs w:val="24"/>
        </w:rPr>
        <w:t xml:space="preserve"> </w:t>
      </w:r>
      <w:r>
        <w:rPr>
          <w:i/>
          <w:iCs/>
          <w:spacing w:val="-5"/>
          <w:sz w:val="28"/>
          <w:szCs w:val="24"/>
        </w:rPr>
        <w:t>одной</w:t>
      </w:r>
      <w:r>
        <w:rPr>
          <w:i/>
          <w:iCs/>
          <w:spacing w:val="-5"/>
          <w:sz w:val="28"/>
          <w:szCs w:val="24"/>
        </w:rPr>
        <w:t xml:space="preserve"> или нескольким профессиям рабочих, должностям служащих</w:t>
      </w:r>
      <w:r>
        <w:rPr>
          <w:sz w:val="28"/>
        </w:rPr>
        <w:t>, в том числе профессиональными (ПК), указанными во ФГОС СПО</w:t>
      </w:r>
      <w:r>
        <w:rPr>
          <w:spacing w:val="40"/>
          <w:sz w:val="28"/>
        </w:rPr>
        <w:t xml:space="preserve"> </w:t>
      </w:r>
      <w:r>
        <w:rPr>
          <w:sz w:val="28"/>
        </w:rPr>
        <w:t>по специальности 25.02.08 Эксплуатация беспилотных авиационных систем</w:t>
      </w:r>
      <w:r>
        <w:rPr>
          <w:i/>
          <w:sz w:val="28"/>
        </w:rPr>
        <w:t>:</w:t>
      </w:r>
    </w:p>
    <w:p w:rsidR="000528FC" w:rsidRDefault="00DB7DAF">
      <w:pPr>
        <w:spacing w:after="9" w:line="320" w:lineRule="exact"/>
        <w:ind w:left="9218"/>
        <w:rPr>
          <w:i/>
          <w:sz w:val="28"/>
        </w:rPr>
      </w:pPr>
      <w:r>
        <w:rPr>
          <w:i/>
          <w:spacing w:val="-8"/>
          <w:sz w:val="28"/>
        </w:rPr>
        <w:t>Таблица</w:t>
      </w:r>
      <w:r>
        <w:rPr>
          <w:i/>
          <w:spacing w:val="-7"/>
          <w:sz w:val="28"/>
        </w:rPr>
        <w:t xml:space="preserve"> </w:t>
      </w:r>
      <w:r>
        <w:rPr>
          <w:i/>
          <w:spacing w:val="-10"/>
          <w:sz w:val="28"/>
        </w:rPr>
        <w:t>2</w:t>
      </w:r>
    </w:p>
    <w:tbl>
      <w:tblPr>
        <w:tblW w:w="0" w:type="auto"/>
        <w:tblInd w:w="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6"/>
        <w:gridCol w:w="8690"/>
      </w:tblGrid>
      <w:tr w:rsidR="000528FC">
        <w:trPr>
          <w:trHeight w:val="651"/>
        </w:trPr>
        <w:tc>
          <w:tcPr>
            <w:tcW w:w="1736" w:type="dxa"/>
            <w:tcBorders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183"/>
              <w:ind w:lef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69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before="183"/>
              <w:ind w:lef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528FC">
        <w:trPr>
          <w:trHeight w:val="551"/>
        </w:trPr>
        <w:tc>
          <w:tcPr>
            <w:tcW w:w="1736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88" w:lineRule="exact"/>
              <w:ind w:left="124"/>
              <w:rPr>
                <w:sz w:val="26"/>
              </w:rPr>
            </w:pPr>
            <w:r>
              <w:rPr>
                <w:sz w:val="26"/>
              </w:rPr>
              <w:t>ПК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5.1.</w:t>
            </w:r>
          </w:p>
        </w:tc>
        <w:tc>
          <w:tcPr>
            <w:tcW w:w="8690" w:type="dxa"/>
            <w:tcBorders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tabs>
                <w:tab w:val="left" w:pos="1792"/>
                <w:tab w:val="left" w:pos="2786"/>
                <w:tab w:val="left" w:pos="3881"/>
                <w:tab w:val="left" w:pos="5602"/>
                <w:tab w:val="left" w:pos="5931"/>
                <w:tab w:val="left" w:pos="7234"/>
              </w:tabs>
              <w:spacing w:line="230" w:lineRule="auto"/>
              <w:ind w:left="131" w:right="8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доводку,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авиационных </w:t>
            </w:r>
            <w:r>
              <w:rPr>
                <w:spacing w:val="-2"/>
                <w:sz w:val="24"/>
              </w:rPr>
              <w:t>приборов.</w:t>
            </w:r>
          </w:p>
        </w:tc>
      </w:tr>
      <w:tr w:rsidR="000528FC">
        <w:trPr>
          <w:trHeight w:val="830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91" w:lineRule="exact"/>
              <w:ind w:left="124"/>
              <w:rPr>
                <w:sz w:val="26"/>
              </w:rPr>
            </w:pPr>
            <w:r>
              <w:rPr>
                <w:sz w:val="26"/>
              </w:rPr>
              <w:t>ПК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5.2.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tabs>
                <w:tab w:val="left" w:pos="1538"/>
                <w:tab w:val="left" w:pos="2858"/>
                <w:tab w:val="left" w:pos="3914"/>
                <w:tab w:val="left" w:pos="4968"/>
                <w:tab w:val="left" w:pos="6744"/>
                <w:tab w:val="left" w:pos="7136"/>
                <w:tab w:val="left" w:pos="8499"/>
              </w:tabs>
              <w:ind w:left="131" w:right="61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слесарные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использованием электронных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систем измерения отдельных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элементов приборов</w:t>
            </w:r>
          </w:p>
          <w:p w:rsidR="000528FC" w:rsidRDefault="00DB7DAF">
            <w:pPr>
              <w:pStyle w:val="TableParagraph"/>
              <w:spacing w:line="266" w:lineRule="exact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автоматики</w:t>
            </w:r>
          </w:p>
        </w:tc>
      </w:tr>
      <w:tr w:rsidR="000528FC">
        <w:trPr>
          <w:trHeight w:val="54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89" w:lineRule="exact"/>
              <w:ind w:left="124"/>
              <w:rPr>
                <w:sz w:val="26"/>
              </w:rPr>
            </w:pPr>
            <w:r>
              <w:rPr>
                <w:sz w:val="26"/>
              </w:rPr>
              <w:t>ПК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5.3.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before="1" w:line="264" w:lineRule="exact"/>
              <w:ind w:left="131" w:right="84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доводку механических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элементов авиационных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приборов, Демонтаж сложных приборных систем</w:t>
            </w:r>
          </w:p>
        </w:tc>
      </w:tr>
      <w:tr w:rsidR="000528FC">
        <w:trPr>
          <w:trHeight w:val="44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line="291" w:lineRule="exact"/>
              <w:ind w:left="124"/>
              <w:rPr>
                <w:sz w:val="26"/>
              </w:rPr>
            </w:pPr>
            <w:r>
              <w:rPr>
                <w:sz w:val="26"/>
              </w:rPr>
              <w:t>ПК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5.4.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8FC" w:rsidRDefault="00DB7DAF">
            <w:pPr>
              <w:pStyle w:val="TableParagraph"/>
              <w:spacing w:line="268" w:lineRule="exact"/>
              <w:ind w:left="131"/>
              <w:rPr>
                <w:sz w:val="24"/>
              </w:rPr>
            </w:pPr>
            <w:r>
              <w:rPr>
                <w:sz w:val="24"/>
              </w:rPr>
              <w:t>Настраивать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аппаратуру,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стенды.</w:t>
            </w:r>
          </w:p>
        </w:tc>
      </w:tr>
    </w:tbl>
    <w:p w:rsidR="000528FC" w:rsidRDefault="00DB7DAF">
      <w:pPr>
        <w:pStyle w:val="a3"/>
        <w:spacing w:before="311"/>
        <w:ind w:left="144"/>
      </w:pPr>
      <w:r>
        <w:rPr>
          <w:spacing w:val="-8"/>
        </w:rPr>
        <w:t>В</w:t>
      </w:r>
      <w:r>
        <w:rPr>
          <w:spacing w:val="-19"/>
        </w:rPr>
        <w:t xml:space="preserve"> </w:t>
      </w:r>
      <w:r>
        <w:rPr>
          <w:spacing w:val="-8"/>
        </w:rPr>
        <w:t>процессе</w:t>
      </w:r>
      <w:r>
        <w:rPr>
          <w:spacing w:val="-22"/>
        </w:rPr>
        <w:t xml:space="preserve"> </w:t>
      </w:r>
      <w:r>
        <w:rPr>
          <w:spacing w:val="-8"/>
        </w:rPr>
        <w:t>освоения</w:t>
      </w:r>
      <w:r>
        <w:rPr>
          <w:spacing w:val="-22"/>
        </w:rPr>
        <w:t xml:space="preserve"> </w:t>
      </w:r>
      <w:r>
        <w:rPr>
          <w:spacing w:val="-8"/>
        </w:rPr>
        <w:t>ПМ</w:t>
      </w:r>
      <w:r>
        <w:rPr>
          <w:spacing w:val="50"/>
        </w:rPr>
        <w:t xml:space="preserve"> </w:t>
      </w:r>
      <w:r>
        <w:rPr>
          <w:spacing w:val="-8"/>
        </w:rPr>
        <w:t>студенты</w:t>
      </w:r>
      <w:r>
        <w:rPr>
          <w:spacing w:val="-19"/>
        </w:rPr>
        <w:t xml:space="preserve"> </w:t>
      </w:r>
      <w:r>
        <w:rPr>
          <w:spacing w:val="-8"/>
        </w:rPr>
        <w:t>должны</w:t>
      </w:r>
      <w:r>
        <w:rPr>
          <w:spacing w:val="-20"/>
        </w:rPr>
        <w:t xml:space="preserve"> </w:t>
      </w:r>
      <w:r>
        <w:rPr>
          <w:spacing w:val="-8"/>
        </w:rPr>
        <w:t>овладеть</w:t>
      </w:r>
      <w:r>
        <w:rPr>
          <w:spacing w:val="-25"/>
        </w:rPr>
        <w:t xml:space="preserve"> </w:t>
      </w:r>
      <w:r>
        <w:rPr>
          <w:spacing w:val="-8"/>
        </w:rPr>
        <w:t>общими</w:t>
      </w:r>
      <w:r>
        <w:rPr>
          <w:spacing w:val="-18"/>
        </w:rPr>
        <w:t xml:space="preserve"> </w:t>
      </w:r>
      <w:r>
        <w:rPr>
          <w:spacing w:val="-8"/>
        </w:rPr>
        <w:t>компетенциями</w:t>
      </w:r>
      <w:r>
        <w:rPr>
          <w:spacing w:val="-12"/>
        </w:rPr>
        <w:t xml:space="preserve"> </w:t>
      </w:r>
      <w:r>
        <w:rPr>
          <w:spacing w:val="-8"/>
        </w:rPr>
        <w:t>(</w:t>
      </w:r>
      <w:proofErr w:type="gramStart"/>
      <w:r>
        <w:rPr>
          <w:spacing w:val="-8"/>
        </w:rPr>
        <w:t>ОК</w:t>
      </w:r>
      <w:proofErr w:type="gramEnd"/>
      <w:r>
        <w:rPr>
          <w:spacing w:val="-8"/>
        </w:rPr>
        <w:t>):</w:t>
      </w:r>
    </w:p>
    <w:p w:rsidR="000528FC" w:rsidRDefault="00DB7DAF">
      <w:pPr>
        <w:spacing w:before="1"/>
        <w:ind w:left="9249"/>
        <w:rPr>
          <w:i/>
          <w:sz w:val="26"/>
        </w:rPr>
      </w:pPr>
      <w:r>
        <w:rPr>
          <w:i/>
          <w:spacing w:val="-2"/>
          <w:sz w:val="26"/>
        </w:rPr>
        <w:t>Таблица</w:t>
      </w:r>
      <w:r>
        <w:rPr>
          <w:i/>
          <w:spacing w:val="-8"/>
          <w:sz w:val="26"/>
        </w:rPr>
        <w:t xml:space="preserve"> </w:t>
      </w:r>
      <w:r>
        <w:rPr>
          <w:i/>
          <w:spacing w:val="-10"/>
          <w:sz w:val="26"/>
        </w:rPr>
        <w:t>3</w:t>
      </w:r>
    </w:p>
    <w:p w:rsidR="000528FC" w:rsidRDefault="000528FC">
      <w:pPr>
        <w:pStyle w:val="a3"/>
        <w:spacing w:before="105" w:after="1"/>
        <w:rPr>
          <w:i/>
          <w:sz w:val="20"/>
        </w:rPr>
      </w:pPr>
    </w:p>
    <w:tbl>
      <w:tblPr>
        <w:tblW w:w="0" w:type="auto"/>
        <w:tblInd w:w="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9088"/>
      </w:tblGrid>
      <w:tr w:rsidR="000528FC">
        <w:trPr>
          <w:trHeight w:val="275"/>
        </w:trPr>
        <w:tc>
          <w:tcPr>
            <w:tcW w:w="1229" w:type="dxa"/>
          </w:tcPr>
          <w:p w:rsidR="000528FC" w:rsidRDefault="00DB7DA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9088" w:type="dxa"/>
          </w:tcPr>
          <w:p w:rsidR="000528FC" w:rsidRDefault="00DB7DAF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2"/>
                <w:sz w:val="24"/>
              </w:rPr>
              <w:t xml:space="preserve"> компетенций</w:t>
            </w:r>
          </w:p>
        </w:tc>
      </w:tr>
      <w:tr w:rsidR="000528FC">
        <w:trPr>
          <w:trHeight w:val="549"/>
        </w:trPr>
        <w:tc>
          <w:tcPr>
            <w:tcW w:w="1229" w:type="dxa"/>
          </w:tcPr>
          <w:p w:rsidR="000528FC" w:rsidRDefault="00DB7DAF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01.</w:t>
            </w:r>
          </w:p>
        </w:tc>
        <w:tc>
          <w:tcPr>
            <w:tcW w:w="9088" w:type="dxa"/>
          </w:tcPr>
          <w:p w:rsidR="000528FC" w:rsidRDefault="00DB7DAF">
            <w:pPr>
              <w:pStyle w:val="TableParagraph"/>
              <w:spacing w:line="230" w:lineRule="auto"/>
              <w:ind w:left="112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различным контекстам</w:t>
            </w:r>
          </w:p>
        </w:tc>
      </w:tr>
      <w:tr w:rsidR="000528FC">
        <w:trPr>
          <w:trHeight w:val="551"/>
        </w:trPr>
        <w:tc>
          <w:tcPr>
            <w:tcW w:w="1229" w:type="dxa"/>
          </w:tcPr>
          <w:p w:rsidR="000528FC" w:rsidRDefault="00DB7DAF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02.</w:t>
            </w:r>
          </w:p>
        </w:tc>
        <w:tc>
          <w:tcPr>
            <w:tcW w:w="9088" w:type="dxa"/>
          </w:tcPr>
          <w:p w:rsidR="000528FC" w:rsidRDefault="00DB7DAF">
            <w:pPr>
              <w:pStyle w:val="TableParagraph"/>
              <w:spacing w:line="230" w:lineRule="auto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информационные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0528FC">
        <w:trPr>
          <w:trHeight w:val="278"/>
        </w:trPr>
        <w:tc>
          <w:tcPr>
            <w:tcW w:w="1229" w:type="dxa"/>
          </w:tcPr>
          <w:p w:rsidR="000528FC" w:rsidRDefault="00DB7DAF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9088" w:type="dxa"/>
          </w:tcPr>
          <w:p w:rsidR="000528FC" w:rsidRDefault="00DB7DAF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0528FC">
        <w:trPr>
          <w:trHeight w:val="551"/>
        </w:trPr>
        <w:tc>
          <w:tcPr>
            <w:tcW w:w="1229" w:type="dxa"/>
          </w:tcPr>
          <w:p w:rsidR="000528FC" w:rsidRDefault="00DB7DAF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09</w:t>
            </w:r>
          </w:p>
        </w:tc>
        <w:tc>
          <w:tcPr>
            <w:tcW w:w="9088" w:type="dxa"/>
          </w:tcPr>
          <w:p w:rsidR="000528FC" w:rsidRDefault="00DB7DAF">
            <w:pPr>
              <w:pStyle w:val="TableParagraph"/>
              <w:spacing w:line="230" w:lineRule="auto"/>
              <w:ind w:left="1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иностранном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0528FC" w:rsidRDefault="000528FC">
      <w:pPr>
        <w:pStyle w:val="TableParagraph"/>
        <w:spacing w:line="230" w:lineRule="auto"/>
        <w:rPr>
          <w:sz w:val="24"/>
        </w:rPr>
        <w:sectPr w:rsidR="000528FC">
          <w:pgSz w:w="11920" w:h="16860"/>
          <w:pgMar w:top="1060" w:right="0" w:bottom="280" w:left="708" w:header="720" w:footer="720" w:gutter="0"/>
          <w:cols w:space="720"/>
        </w:sectPr>
      </w:pPr>
    </w:p>
    <w:p w:rsidR="000528FC" w:rsidRDefault="00DB7DAF">
      <w:pPr>
        <w:pStyle w:val="1"/>
        <w:numPr>
          <w:ilvl w:val="0"/>
          <w:numId w:val="2"/>
        </w:numPr>
        <w:tabs>
          <w:tab w:val="left" w:pos="2120"/>
        </w:tabs>
        <w:spacing w:before="64" w:line="321" w:lineRule="exact"/>
        <w:ind w:left="2120" w:hanging="280"/>
        <w:jc w:val="left"/>
      </w:pPr>
      <w:r>
        <w:rPr>
          <w:spacing w:val="-2"/>
        </w:rPr>
        <w:lastRenderedPageBreak/>
        <w:t>СТРУКТУРА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ПРИМЕРНОЕ</w:t>
      </w:r>
      <w:r>
        <w:rPr>
          <w:spacing w:val="-1"/>
        </w:rPr>
        <w:t xml:space="preserve"> </w:t>
      </w:r>
      <w:r>
        <w:rPr>
          <w:spacing w:val="-2"/>
        </w:rPr>
        <w:t>СОДЕРЖАНИЕ ПРОФЕС</w:t>
      </w:r>
      <w:bookmarkStart w:id="1" w:name="_bookmark0"/>
      <w:bookmarkEnd w:id="1"/>
      <w:r>
        <w:rPr>
          <w:spacing w:val="-2"/>
        </w:rPr>
        <w:t>СИОНАЛЬНОГО</w:t>
      </w:r>
      <w:r>
        <w:rPr>
          <w:spacing w:val="2"/>
        </w:rPr>
        <w:t xml:space="preserve"> </w:t>
      </w:r>
      <w:r>
        <w:rPr>
          <w:spacing w:val="-2"/>
        </w:rPr>
        <w:t>МОДУЛЯ</w:t>
      </w:r>
    </w:p>
    <w:p w:rsidR="000528FC" w:rsidRDefault="00DB7DAF">
      <w:pPr>
        <w:pStyle w:val="a3"/>
        <w:spacing w:before="49"/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628650</wp:posOffset>
                </wp:positionH>
                <wp:positionV relativeFrom="paragraph">
                  <wp:posOffset>191770</wp:posOffset>
                </wp:positionV>
                <wp:extent cx="1828800" cy="762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07"/>
                              </a:lnTo>
                              <a:lnTo>
                                <a:pt x="1828800" y="7607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Graphic 3" o:spid="_x0000_s1026" o:spt="100" style="position:absolute;left:0pt;margin-left:49.5pt;margin-top:15.1pt;height:0.6pt;width:144pt;mso-position-horizontal-relative:page;mso-wrap-distance-bottom:0pt;mso-wrap-distance-top:0pt;z-index:-251657216;mso-width-relative:page;mso-height-relative:page;" fillcolor="#000000" filled="t" stroked="f" coordsize="1828800,7620" o:gfxdata="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0Hhf3XAAAACAEA&#10;AA8AAAAAAAAAAQAgAAAAIgAAAGRycy9kb3ducmV2LnhtbFBLAQIUABQAAAAIAIdO4kAX8oC6GwIA&#10;ANwEAAAOAAAAAAAAAAEAIAAAACYBAABkcnMvZTJvRG9jLnhtbFBLBQYAAAAABgAGAFkBAACzBQAA&#10;AAA=&#10;" path="m1828800,0l0,0,0,7607,1828800,7607,1828800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t>Содержание</w:t>
      </w:r>
      <w:r>
        <w:rPr>
          <w:spacing w:val="-14"/>
        </w:rPr>
        <w:t xml:space="preserve"> </w:t>
      </w:r>
      <w:proofErr w:type="gramStart"/>
      <w:r>
        <w:t>обучения</w:t>
      </w:r>
      <w:r>
        <w:rPr>
          <w:spacing w:val="-18"/>
        </w:rPr>
        <w:t xml:space="preserve"> </w:t>
      </w:r>
      <w:r>
        <w:t>по</w:t>
      </w:r>
      <w:proofErr w:type="gramEnd"/>
      <w:r>
        <w:rPr>
          <w:spacing w:val="-14"/>
        </w:rPr>
        <w:t xml:space="preserve"> </w:t>
      </w:r>
      <w:r>
        <w:t>профессиональному</w:t>
      </w:r>
      <w:r>
        <w:rPr>
          <w:spacing w:val="-17"/>
        </w:rPr>
        <w:t xml:space="preserve"> </w:t>
      </w:r>
      <w:r>
        <w:t>модулю</w:t>
      </w:r>
      <w:r>
        <w:rPr>
          <w:spacing w:val="-17"/>
        </w:rPr>
        <w:t xml:space="preserve"> </w:t>
      </w:r>
      <w:r>
        <w:rPr>
          <w:spacing w:val="-4"/>
        </w:rPr>
        <w:t>(ПМ)</w:t>
      </w:r>
    </w:p>
    <w:p w:rsidR="000528FC" w:rsidRDefault="00DB7DAF">
      <w:pPr>
        <w:spacing w:after="9" w:line="317" w:lineRule="exact"/>
        <w:ind w:left="13670"/>
        <w:rPr>
          <w:i/>
          <w:spacing w:val="-10"/>
          <w:sz w:val="28"/>
        </w:rPr>
      </w:pPr>
      <w:r>
        <w:rPr>
          <w:i/>
          <w:sz w:val="28"/>
        </w:rPr>
        <w:t>Таблица</w:t>
      </w:r>
      <w:r>
        <w:rPr>
          <w:i/>
          <w:spacing w:val="-15"/>
          <w:sz w:val="28"/>
        </w:rPr>
        <w:t xml:space="preserve"> </w:t>
      </w:r>
      <w:r>
        <w:rPr>
          <w:i/>
          <w:spacing w:val="-10"/>
          <w:sz w:val="28"/>
        </w:rPr>
        <w:t>5</w:t>
      </w:r>
    </w:p>
    <w:p w:rsidR="000528FC" w:rsidRDefault="00DB7DAF">
      <w:pPr>
        <w:spacing w:after="9" w:line="317" w:lineRule="exact"/>
        <w:ind w:left="230" w:hanging="10"/>
        <w:jc w:val="both"/>
        <w:rPr>
          <w:i/>
          <w:spacing w:val="-10"/>
          <w:sz w:val="28"/>
        </w:rPr>
      </w:pPr>
      <w:r>
        <w:rPr>
          <w:spacing w:val="-6"/>
          <w:sz w:val="24"/>
        </w:rPr>
        <w:t xml:space="preserve"> </w:t>
      </w:r>
      <w:r>
        <w:rPr>
          <w:sz w:val="24"/>
        </w:rPr>
        <w:t>-.</w:t>
      </w:r>
    </w:p>
    <w:tbl>
      <w:tblPr>
        <w:tblW w:w="0" w:type="auto"/>
        <w:tblInd w:w="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8"/>
        <w:gridCol w:w="572"/>
        <w:gridCol w:w="5"/>
        <w:gridCol w:w="9633"/>
        <w:gridCol w:w="1387"/>
      </w:tblGrid>
      <w:tr w:rsidR="000528FC">
        <w:trPr>
          <w:trHeight w:hRule="exact" w:val="1413"/>
        </w:trPr>
        <w:tc>
          <w:tcPr>
            <w:tcW w:w="3228" w:type="dxa"/>
          </w:tcPr>
          <w:p w:rsidR="000528FC" w:rsidRDefault="00DB7DAF">
            <w:pPr>
              <w:pStyle w:val="TableParagraph"/>
              <w:ind w:left="10" w:right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разделов </w:t>
            </w:r>
            <w:proofErr w:type="gramStart"/>
            <w:r>
              <w:rPr>
                <w:b/>
                <w:spacing w:val="-2"/>
                <w:sz w:val="24"/>
              </w:rPr>
              <w:t>профессионального</w:t>
            </w:r>
            <w:proofErr w:type="gramEnd"/>
          </w:p>
          <w:p w:rsidR="000528FC" w:rsidRDefault="00DB7DAF">
            <w:pPr>
              <w:pStyle w:val="TableParagraph"/>
              <w:ind w:left="431" w:right="48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модуля (ПМ), </w:t>
            </w:r>
            <w:r>
              <w:rPr>
                <w:b/>
                <w:spacing w:val="-4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 и тем</w:t>
            </w:r>
          </w:p>
        </w:tc>
        <w:tc>
          <w:tcPr>
            <w:tcW w:w="10205" w:type="dxa"/>
            <w:gridSpan w:val="3"/>
          </w:tcPr>
          <w:p w:rsidR="000528FC" w:rsidRDefault="00DB7DAF">
            <w:pPr>
              <w:pStyle w:val="TableParagraph"/>
              <w:spacing w:before="1" w:line="237" w:lineRule="auto"/>
              <w:ind w:left="333" w:right="375" w:hanging="9"/>
              <w:jc w:val="center"/>
              <w:rPr>
                <w:i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Содержание учебного материала, </w:t>
            </w:r>
            <w:r>
              <w:rPr>
                <w:b/>
                <w:sz w:val="24"/>
              </w:rPr>
              <w:t>лабораторные работы и практические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обучающихся, курсовая работ (проект) </w:t>
            </w:r>
            <w:r>
              <w:rPr>
                <w:i/>
                <w:sz w:val="24"/>
              </w:rPr>
              <w:t>(если предусмотрены)</w:t>
            </w:r>
            <w:proofErr w:type="gramEnd"/>
          </w:p>
        </w:tc>
        <w:tc>
          <w:tcPr>
            <w:tcW w:w="1387" w:type="dxa"/>
          </w:tcPr>
          <w:p w:rsidR="000528FC" w:rsidRDefault="00DB7DAF">
            <w:pPr>
              <w:pStyle w:val="TableParagraph"/>
              <w:spacing w:line="270" w:lineRule="exact"/>
              <w:ind w:left="19" w:righ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0528FC">
        <w:trPr>
          <w:trHeight w:hRule="exact" w:val="285"/>
        </w:trPr>
        <w:tc>
          <w:tcPr>
            <w:tcW w:w="3228" w:type="dxa"/>
          </w:tcPr>
          <w:p w:rsidR="000528FC" w:rsidRDefault="00DB7DAF">
            <w:pPr>
              <w:pStyle w:val="TableParagraph"/>
              <w:spacing w:line="256" w:lineRule="exact"/>
              <w:ind w:left="13" w:right="5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205" w:type="dxa"/>
            <w:gridSpan w:val="3"/>
          </w:tcPr>
          <w:p w:rsidR="000528FC" w:rsidRDefault="00DB7DAF">
            <w:pPr>
              <w:pStyle w:val="TableParagraph"/>
              <w:spacing w:line="256" w:lineRule="exact"/>
              <w:ind w:righ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87" w:type="dxa"/>
          </w:tcPr>
          <w:p w:rsidR="000528FC" w:rsidRDefault="00DB7DAF">
            <w:pPr>
              <w:pStyle w:val="TableParagraph"/>
              <w:spacing w:line="256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0528FC">
        <w:trPr>
          <w:trHeight w:hRule="exact" w:val="253"/>
        </w:trPr>
        <w:tc>
          <w:tcPr>
            <w:tcW w:w="3228" w:type="dxa"/>
            <w:vMerge w:val="restart"/>
          </w:tcPr>
          <w:p w:rsidR="000528FC" w:rsidRDefault="00DB7DAF">
            <w:pPr>
              <w:pStyle w:val="TableParagraph"/>
              <w:spacing w:line="270" w:lineRule="exact"/>
              <w:ind w:left="10" w:right="5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04.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или нескольким профессиям рабочих, должностям служащих</w:t>
            </w:r>
          </w:p>
        </w:tc>
        <w:tc>
          <w:tcPr>
            <w:tcW w:w="57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28FC" w:rsidRDefault="00DB7DAF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628" w:type="dxa"/>
            <w:tcBorders>
              <w:left w:val="single" w:sz="4" w:space="0" w:color="auto"/>
            </w:tcBorders>
          </w:tcPr>
          <w:p w:rsidR="000528FC" w:rsidRDefault="00DB7DA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авиагоризонтов,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курсовертикалей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0528FC" w:rsidRDefault="000528FC">
            <w:pPr>
              <w:pStyle w:val="TableParagraph"/>
              <w:spacing w:before="5" w:line="262" w:lineRule="exact"/>
              <w:rPr>
                <w:sz w:val="24"/>
              </w:rPr>
            </w:pPr>
          </w:p>
        </w:tc>
        <w:tc>
          <w:tcPr>
            <w:tcW w:w="1387" w:type="dxa"/>
          </w:tcPr>
          <w:p w:rsidR="000528FC" w:rsidRDefault="00DB7DA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528FC">
        <w:trPr>
          <w:trHeight w:hRule="exact" w:val="287"/>
        </w:trPr>
        <w:tc>
          <w:tcPr>
            <w:tcW w:w="3228" w:type="dxa"/>
            <w:vMerge/>
          </w:tcPr>
          <w:p w:rsidR="000528FC" w:rsidRDefault="000528FC">
            <w:pPr>
              <w:pStyle w:val="TableParagraph"/>
              <w:spacing w:line="263" w:lineRule="exact"/>
              <w:ind w:right="51"/>
              <w:jc w:val="both"/>
              <w:rPr>
                <w:b/>
                <w:sz w:val="24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0528FC" w:rsidRDefault="00DB7DAF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633" w:type="dxa"/>
            <w:gridSpan w:val="2"/>
            <w:tcBorders>
              <w:left w:val="single" w:sz="4" w:space="0" w:color="auto"/>
            </w:tcBorders>
          </w:tcPr>
          <w:p w:rsidR="000528FC" w:rsidRDefault="00DB7DAF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испытание,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доводка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автоматов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перегрузок.</w:t>
            </w:r>
          </w:p>
          <w:p w:rsidR="000528FC" w:rsidRDefault="000528FC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  <w:tc>
          <w:tcPr>
            <w:tcW w:w="1387" w:type="dxa"/>
          </w:tcPr>
          <w:p w:rsidR="000528FC" w:rsidRDefault="00DB7DAF">
            <w:pPr>
              <w:pStyle w:val="TableParagraph"/>
              <w:spacing w:line="263" w:lineRule="exact"/>
              <w:ind w:left="19" w:right="1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528FC">
        <w:trPr>
          <w:trHeight w:hRule="exact" w:val="285"/>
        </w:trPr>
        <w:tc>
          <w:tcPr>
            <w:tcW w:w="3228" w:type="dxa"/>
            <w:vMerge/>
          </w:tcPr>
          <w:p w:rsidR="000528FC" w:rsidRDefault="000528FC">
            <w:pPr>
              <w:pStyle w:val="TableParagraph"/>
              <w:spacing w:line="266" w:lineRule="exact"/>
              <w:ind w:left="57" w:right="51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0528FC" w:rsidRDefault="00DB7DAF">
            <w:pPr>
              <w:pStyle w:val="TableParagraph"/>
              <w:spacing w:line="24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8FC" w:rsidRDefault="00DB7DAF">
            <w:pPr>
              <w:pStyle w:val="TableParagraph"/>
              <w:ind w:left="112" w:right="269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автопилотов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техническими </w:t>
            </w:r>
            <w:r>
              <w:rPr>
                <w:spacing w:val="-2"/>
                <w:sz w:val="24"/>
              </w:rPr>
              <w:t>условиями</w:t>
            </w:r>
          </w:p>
          <w:p w:rsidR="000528FC" w:rsidRDefault="000528F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0528FC">
        <w:trPr>
          <w:trHeight w:hRule="exact" w:val="312"/>
        </w:trPr>
        <w:tc>
          <w:tcPr>
            <w:tcW w:w="3228" w:type="dxa"/>
            <w:vMerge/>
          </w:tcPr>
          <w:p w:rsidR="000528FC" w:rsidRDefault="000528FC">
            <w:pPr>
              <w:pStyle w:val="TableParagraph"/>
              <w:spacing w:line="246" w:lineRule="exact"/>
              <w:ind w:left="61" w:right="51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0528FC" w:rsidRDefault="00DB7DAF">
            <w:pPr>
              <w:pStyle w:val="TableParagraph"/>
              <w:spacing w:line="253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638" w:type="dxa"/>
            <w:gridSpan w:val="2"/>
            <w:vMerge w:val="restart"/>
            <w:tcBorders>
              <w:top w:val="single" w:sz="4" w:space="0" w:color="auto"/>
            </w:tcBorders>
          </w:tcPr>
          <w:p w:rsidR="000528FC" w:rsidRDefault="00DB7DA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Испытание,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доводка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техническими </w:t>
            </w:r>
            <w:r>
              <w:rPr>
                <w:spacing w:val="-2"/>
                <w:sz w:val="24"/>
              </w:rPr>
              <w:t>условиями</w:t>
            </w:r>
          </w:p>
          <w:p w:rsidR="000528FC" w:rsidRDefault="000528F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jc w:val="center"/>
            </w:pPr>
            <w:r>
              <w:t>16</w:t>
            </w:r>
          </w:p>
        </w:tc>
      </w:tr>
      <w:tr w:rsidR="000528FC">
        <w:trPr>
          <w:trHeight w:hRule="exact" w:val="312"/>
        </w:trPr>
        <w:tc>
          <w:tcPr>
            <w:tcW w:w="3228" w:type="dxa"/>
            <w:vMerge/>
          </w:tcPr>
          <w:p w:rsidR="000528FC" w:rsidRDefault="000528F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0528FC" w:rsidRDefault="00DB7DA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638" w:type="dxa"/>
            <w:gridSpan w:val="2"/>
            <w:tcBorders>
              <w:bottom w:val="single" w:sz="4" w:space="0" w:color="auto"/>
            </w:tcBorders>
          </w:tcPr>
          <w:p w:rsidR="000528FC" w:rsidRDefault="00DB7DA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Регулирование,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юстировка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аэрофотоаппаратуры</w:t>
            </w:r>
            <w:proofErr w:type="spellEnd"/>
          </w:p>
          <w:p w:rsidR="000528FC" w:rsidRDefault="000528FC">
            <w:pPr>
              <w:pStyle w:val="TableParagraph"/>
              <w:spacing w:before="8" w:line="255" w:lineRule="exact"/>
              <w:rPr>
                <w:sz w:val="24"/>
              </w:rPr>
            </w:pPr>
          </w:p>
          <w:p w:rsidR="000528FC" w:rsidRDefault="00DB7DA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оборудовании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jc w:val="center"/>
            </w:pPr>
            <w:r>
              <w:t>16</w:t>
            </w:r>
          </w:p>
        </w:tc>
      </w:tr>
      <w:tr w:rsidR="000528FC">
        <w:trPr>
          <w:trHeight w:hRule="exact" w:val="249"/>
        </w:trPr>
        <w:tc>
          <w:tcPr>
            <w:tcW w:w="3228" w:type="dxa"/>
            <w:vMerge/>
          </w:tcPr>
          <w:p w:rsidR="000528FC" w:rsidRDefault="000528F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0528FC" w:rsidRDefault="00DB7DAF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Приборы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ремонт,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испытание,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доводка.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jc w:val="center"/>
            </w:pPr>
            <w:r>
              <w:t>16</w:t>
            </w:r>
          </w:p>
        </w:tc>
      </w:tr>
      <w:tr w:rsidR="000528FC">
        <w:trPr>
          <w:trHeight w:hRule="exact" w:val="288"/>
        </w:trPr>
        <w:tc>
          <w:tcPr>
            <w:tcW w:w="3228" w:type="dxa"/>
            <w:vMerge/>
          </w:tcPr>
          <w:p w:rsidR="000528FC" w:rsidRDefault="000528F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shd w:val="clear" w:color="auto" w:fill="auto"/>
          </w:tcPr>
          <w:p w:rsidR="000528FC" w:rsidRDefault="00DB7DA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pStyle w:val="TableParagraph"/>
              <w:ind w:left="112" w:right="1463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доводка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испытаниент</w:t>
            </w:r>
            <w:proofErr w:type="spellEnd"/>
            <w:r>
              <w:rPr>
                <w:sz w:val="24"/>
              </w:rPr>
              <w:t>, регулирование, испытание, доводка приборов типа АНУ, ИВУ</w:t>
            </w:r>
          </w:p>
          <w:p w:rsidR="000528FC" w:rsidRDefault="000528FC">
            <w:pPr>
              <w:pStyle w:val="TableParagraph"/>
              <w:spacing w:line="230" w:lineRule="auto"/>
              <w:rPr>
                <w:sz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jc w:val="center"/>
            </w:pPr>
            <w:r>
              <w:t>16</w:t>
            </w:r>
          </w:p>
        </w:tc>
      </w:tr>
      <w:tr w:rsidR="000528FC">
        <w:trPr>
          <w:trHeight w:hRule="exact" w:val="288"/>
        </w:trPr>
        <w:tc>
          <w:tcPr>
            <w:tcW w:w="3228" w:type="dxa"/>
            <w:vMerge/>
          </w:tcPr>
          <w:p w:rsidR="000528FC" w:rsidRDefault="000528F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528FC" w:rsidRDefault="00DB7DAF">
            <w:pPr>
              <w:pStyle w:val="TableParagraph"/>
              <w:spacing w:line="26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Сигнализаторы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СДУ,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ССА,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ДАС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jc w:val="center"/>
            </w:pPr>
            <w:r>
              <w:t>16</w:t>
            </w:r>
          </w:p>
        </w:tc>
      </w:tr>
      <w:tr w:rsidR="000528FC">
        <w:trPr>
          <w:trHeight w:hRule="exact" w:val="328"/>
        </w:trPr>
        <w:tc>
          <w:tcPr>
            <w:tcW w:w="3228" w:type="dxa"/>
            <w:vMerge/>
            <w:tcBorders>
              <w:bottom w:val="single" w:sz="4" w:space="0" w:color="auto"/>
            </w:tcBorders>
          </w:tcPr>
          <w:p w:rsidR="000528FC" w:rsidRDefault="000528FC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528FC" w:rsidRDefault="00DB7DAF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spacing w:after="9" w:line="317" w:lineRule="exact"/>
              <w:jc w:val="both"/>
              <w:rPr>
                <w:i/>
                <w:spacing w:val="-10"/>
                <w:sz w:val="28"/>
              </w:rPr>
            </w:pPr>
            <w:r>
              <w:rPr>
                <w:sz w:val="24"/>
              </w:rPr>
              <w:t>Ремонт</w:t>
            </w:r>
            <w:r>
              <w:rPr>
                <w:sz w:val="15"/>
              </w:rPr>
              <w:t xml:space="preserve">, </w:t>
            </w:r>
            <w:r>
              <w:rPr>
                <w:sz w:val="24"/>
              </w:rPr>
              <w:t>сборка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sz w:val="15"/>
              </w:rPr>
              <w:t>.</w:t>
            </w:r>
            <w:proofErr w:type="gramEnd"/>
            <w:r>
              <w:rPr>
                <w:sz w:val="24"/>
              </w:rPr>
              <w:t>системы воздушных сигналов</w:t>
            </w:r>
          </w:p>
          <w:p w:rsidR="000528FC" w:rsidRDefault="000528FC">
            <w:pPr>
              <w:pStyle w:val="TableParagraph"/>
              <w:spacing w:line="230" w:lineRule="auto"/>
              <w:rPr>
                <w:sz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528FC" w:rsidRDefault="00DB7DAF">
            <w:pPr>
              <w:jc w:val="center"/>
            </w:pPr>
            <w:r>
              <w:t>16</w:t>
            </w:r>
          </w:p>
        </w:tc>
      </w:tr>
      <w:tr w:rsidR="000528FC">
        <w:trPr>
          <w:trHeight w:hRule="exact" w:val="285"/>
        </w:trPr>
        <w:tc>
          <w:tcPr>
            <w:tcW w:w="3228" w:type="dxa"/>
            <w:tcBorders>
              <w:top w:val="single" w:sz="4" w:space="0" w:color="auto"/>
            </w:tcBorders>
          </w:tcPr>
          <w:p w:rsidR="000528FC" w:rsidRDefault="000528FC">
            <w:pPr>
              <w:pStyle w:val="TableParagraph"/>
              <w:rPr>
                <w:sz w:val="20"/>
              </w:rPr>
            </w:pPr>
          </w:p>
        </w:tc>
        <w:tc>
          <w:tcPr>
            <w:tcW w:w="10205" w:type="dxa"/>
            <w:gridSpan w:val="3"/>
          </w:tcPr>
          <w:p w:rsidR="000528FC" w:rsidRDefault="00DB7DAF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387" w:type="dxa"/>
          </w:tcPr>
          <w:p w:rsidR="000528FC" w:rsidRDefault="00DB7DAF">
            <w:pPr>
              <w:pStyle w:val="TableParagraph"/>
              <w:spacing w:line="256" w:lineRule="exact"/>
              <w:ind w:left="19" w:righ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</w:tbl>
    <w:p w:rsidR="000528FC" w:rsidRDefault="000528FC">
      <w:pPr>
        <w:pStyle w:val="TableParagraph"/>
        <w:rPr>
          <w:sz w:val="20"/>
        </w:rPr>
        <w:sectPr w:rsidR="000528FC">
          <w:pgSz w:w="16860" w:h="11920" w:orient="landscape"/>
          <w:pgMar w:top="680" w:right="566" w:bottom="280" w:left="850" w:header="720" w:footer="720" w:gutter="0"/>
          <w:cols w:space="720"/>
        </w:sectPr>
      </w:pPr>
    </w:p>
    <w:p w:rsidR="000528FC" w:rsidRDefault="000528FC">
      <w:pPr>
        <w:pStyle w:val="TableParagraph"/>
        <w:sectPr w:rsidR="000528FC">
          <w:type w:val="continuous"/>
          <w:pgSz w:w="16860" w:h="11920" w:orient="landscape"/>
          <w:pgMar w:top="820" w:right="566" w:bottom="280" w:left="850" w:header="720" w:footer="720" w:gutter="0"/>
          <w:cols w:space="720"/>
        </w:sectPr>
      </w:pPr>
    </w:p>
    <w:p w:rsidR="000528FC" w:rsidRDefault="00DB7DAF">
      <w:pPr>
        <w:pStyle w:val="1"/>
        <w:numPr>
          <w:ilvl w:val="0"/>
          <w:numId w:val="2"/>
        </w:numPr>
        <w:tabs>
          <w:tab w:val="left" w:pos="951"/>
        </w:tabs>
        <w:spacing w:line="242" w:lineRule="auto"/>
        <w:ind w:left="711" w:right="3476" w:firstLine="0"/>
        <w:jc w:val="left"/>
        <w:rPr>
          <w:sz w:val="24"/>
        </w:rPr>
      </w:pPr>
      <w:r>
        <w:lastRenderedPageBreak/>
        <w:t>УСЛОВИЯ</w:t>
      </w:r>
      <w:r>
        <w:rPr>
          <w:spacing w:val="-21"/>
        </w:rPr>
        <w:t xml:space="preserve"> </w:t>
      </w:r>
      <w:r>
        <w:t>РЕАЛИЗАЦИИ</w:t>
      </w:r>
      <w:r>
        <w:rPr>
          <w:spacing w:val="-18"/>
        </w:rPr>
        <w:t xml:space="preserve"> </w:t>
      </w:r>
      <w:r>
        <w:t>ПРОГРАММЫ ПРОФЕССИОНАЛЬНОГО МОДУЛЯ</w:t>
      </w:r>
    </w:p>
    <w:p w:rsidR="000528FC" w:rsidRDefault="00DB7DAF">
      <w:pPr>
        <w:pStyle w:val="2"/>
        <w:numPr>
          <w:ilvl w:val="1"/>
          <w:numId w:val="2"/>
        </w:numPr>
        <w:tabs>
          <w:tab w:val="left" w:pos="1197"/>
        </w:tabs>
        <w:spacing w:before="1"/>
        <w:ind w:left="140" w:right="506" w:firstLine="568"/>
      </w:pPr>
      <w:r>
        <w:t>Для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профессионального</w:t>
      </w:r>
      <w:r>
        <w:rPr>
          <w:spacing w:val="-10"/>
        </w:rPr>
        <w:t xml:space="preserve"> </w:t>
      </w:r>
      <w:r>
        <w:t>модуля</w:t>
      </w:r>
      <w:r>
        <w:rPr>
          <w:spacing w:val="-14"/>
        </w:rPr>
        <w:t xml:space="preserve"> </w:t>
      </w:r>
      <w:r>
        <w:t>должны быть предусмотрены следующие специальные помещения:</w:t>
      </w:r>
    </w:p>
    <w:p w:rsidR="000528FC" w:rsidRDefault="00DB7DAF">
      <w:pPr>
        <w:pStyle w:val="a3"/>
        <w:spacing w:before="306" w:line="322" w:lineRule="exact"/>
        <w:ind w:left="848"/>
      </w:pPr>
      <w:r>
        <w:rPr>
          <w:spacing w:val="-2"/>
        </w:rPr>
        <w:t>Кабинеты:</w:t>
      </w:r>
    </w:p>
    <w:p w:rsidR="000528FC" w:rsidRDefault="00DB7DAF">
      <w:pPr>
        <w:pStyle w:val="a3"/>
        <w:ind w:left="140"/>
      </w:pPr>
      <w:r>
        <w:t>конструкции</w:t>
      </w:r>
      <w:r>
        <w:rPr>
          <w:spacing w:val="-18"/>
        </w:rPr>
        <w:t xml:space="preserve"> </w:t>
      </w:r>
      <w:r>
        <w:t>беспилотных</w:t>
      </w:r>
      <w:r>
        <w:rPr>
          <w:spacing w:val="-16"/>
        </w:rPr>
        <w:t xml:space="preserve"> </w:t>
      </w:r>
      <w:r>
        <w:t>воздушных</w:t>
      </w:r>
      <w:r>
        <w:rPr>
          <w:spacing w:val="-17"/>
        </w:rPr>
        <w:t xml:space="preserve"> </w:t>
      </w:r>
      <w:r>
        <w:rPr>
          <w:spacing w:val="-2"/>
        </w:rPr>
        <w:t>судов;</w:t>
      </w:r>
    </w:p>
    <w:p w:rsidR="000528FC" w:rsidRDefault="000528FC">
      <w:pPr>
        <w:pStyle w:val="a3"/>
        <w:spacing w:before="1"/>
      </w:pPr>
    </w:p>
    <w:p w:rsidR="000528FC" w:rsidRDefault="00DB7DAF">
      <w:pPr>
        <w:pStyle w:val="a3"/>
        <w:spacing w:before="1" w:line="322" w:lineRule="exact"/>
        <w:ind w:left="848"/>
      </w:pPr>
      <w:r>
        <w:rPr>
          <w:spacing w:val="-2"/>
        </w:rPr>
        <w:t>Лаборатории:</w:t>
      </w:r>
    </w:p>
    <w:p w:rsidR="000528FC" w:rsidRDefault="00DB7DAF">
      <w:pPr>
        <w:pStyle w:val="a3"/>
        <w:ind w:left="140"/>
      </w:pPr>
      <w:r>
        <w:rPr>
          <w:spacing w:val="-2"/>
        </w:rPr>
        <w:t>приборного</w:t>
      </w:r>
      <w:r>
        <w:rPr>
          <w:spacing w:val="-1"/>
        </w:rPr>
        <w:t xml:space="preserve"> </w:t>
      </w:r>
      <w:r>
        <w:rPr>
          <w:spacing w:val="-2"/>
        </w:rPr>
        <w:t>и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электрорадиотехнического</w:t>
      </w:r>
      <w:proofErr w:type="spellEnd"/>
      <w:r>
        <w:rPr>
          <w:spacing w:val="5"/>
        </w:rPr>
        <w:t xml:space="preserve"> </w:t>
      </w:r>
      <w:r>
        <w:rPr>
          <w:spacing w:val="-2"/>
        </w:rPr>
        <w:t>оборудования</w:t>
      </w:r>
    </w:p>
    <w:p w:rsidR="000528FC" w:rsidRDefault="00DB7DAF">
      <w:pPr>
        <w:pStyle w:val="a3"/>
        <w:spacing w:before="321" w:line="320" w:lineRule="exact"/>
        <w:ind w:left="848"/>
      </w:pPr>
      <w:r>
        <w:rPr>
          <w:spacing w:val="-2"/>
        </w:rPr>
        <w:t>Оснащение: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53"/>
        </w:tabs>
        <w:spacing w:line="341" w:lineRule="exact"/>
        <w:ind w:hanging="355"/>
        <w:rPr>
          <w:rFonts w:ascii="Symbol" w:hAnsi="Symbol"/>
          <w:sz w:val="28"/>
        </w:rPr>
      </w:pPr>
      <w:r>
        <w:rPr>
          <w:sz w:val="28"/>
        </w:rPr>
        <w:t>рабочее</w:t>
      </w:r>
      <w:r>
        <w:rPr>
          <w:spacing w:val="-8"/>
          <w:sz w:val="28"/>
        </w:rPr>
        <w:t xml:space="preserve"> </w:t>
      </w:r>
      <w:r>
        <w:rPr>
          <w:sz w:val="28"/>
        </w:rPr>
        <w:t>место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53"/>
          <w:tab w:val="left" w:pos="2049"/>
          <w:tab w:val="left" w:pos="2949"/>
          <w:tab w:val="left" w:pos="3592"/>
          <w:tab w:val="left" w:pos="5479"/>
          <w:tab w:val="left" w:pos="6516"/>
          <w:tab w:val="left" w:pos="6898"/>
          <w:tab w:val="left" w:pos="7910"/>
          <w:tab w:val="left" w:pos="8434"/>
        </w:tabs>
        <w:spacing w:before="8"/>
        <w:ind w:right="157"/>
        <w:rPr>
          <w:rFonts w:ascii="Symbol" w:hAnsi="Symbol"/>
          <w:sz w:val="28"/>
        </w:rPr>
      </w:pPr>
      <w:r>
        <w:rPr>
          <w:spacing w:val="-2"/>
          <w:sz w:val="28"/>
        </w:rPr>
        <w:t>рабочие</w:t>
      </w:r>
      <w:r>
        <w:rPr>
          <w:sz w:val="28"/>
        </w:rPr>
        <w:tab/>
      </w:r>
      <w:r>
        <w:rPr>
          <w:spacing w:val="-2"/>
          <w:sz w:val="28"/>
        </w:rPr>
        <w:t>места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обучающихся</w:t>
      </w:r>
      <w:proofErr w:type="gramEnd"/>
      <w:r>
        <w:rPr>
          <w:sz w:val="28"/>
        </w:rPr>
        <w:tab/>
      </w:r>
      <w:r>
        <w:rPr>
          <w:spacing w:val="-2"/>
          <w:sz w:val="28"/>
        </w:rPr>
        <w:t>(столы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стулья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количеству обучающихся);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53"/>
        </w:tabs>
        <w:spacing w:line="335" w:lineRule="exact"/>
        <w:ind w:hanging="355"/>
        <w:rPr>
          <w:rFonts w:ascii="Symbol" w:hAnsi="Symbol"/>
          <w:sz w:val="28"/>
        </w:rPr>
      </w:pPr>
      <w:r>
        <w:rPr>
          <w:spacing w:val="-2"/>
          <w:sz w:val="28"/>
        </w:rPr>
        <w:t>доска;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53"/>
        </w:tabs>
        <w:spacing w:line="342" w:lineRule="exact"/>
        <w:ind w:hanging="355"/>
        <w:rPr>
          <w:rFonts w:ascii="Symbol" w:hAnsi="Symbol"/>
          <w:sz w:val="28"/>
        </w:rPr>
      </w:pPr>
      <w:r>
        <w:rPr>
          <w:sz w:val="28"/>
        </w:rPr>
        <w:t>шкафы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методического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обеспечения;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53"/>
          <w:tab w:val="left" w:pos="2097"/>
          <w:tab w:val="left" w:pos="4293"/>
          <w:tab w:val="left" w:pos="5915"/>
          <w:tab w:val="left" w:pos="6557"/>
        </w:tabs>
        <w:spacing w:before="7"/>
        <w:ind w:right="186"/>
        <w:rPr>
          <w:rFonts w:ascii="Symbol" w:hAnsi="Symbol"/>
          <w:sz w:val="28"/>
        </w:rPr>
      </w:pPr>
      <w:r>
        <w:rPr>
          <w:spacing w:val="-2"/>
          <w:sz w:val="28"/>
        </w:rPr>
        <w:t>схемы</w:t>
      </w:r>
      <w:r>
        <w:rPr>
          <w:sz w:val="28"/>
        </w:rPr>
        <w:tab/>
      </w:r>
      <w:r>
        <w:rPr>
          <w:spacing w:val="-2"/>
          <w:sz w:val="28"/>
        </w:rPr>
        <w:t>расположения</w:t>
      </w:r>
      <w:r>
        <w:rPr>
          <w:sz w:val="28"/>
        </w:rPr>
        <w:tab/>
      </w:r>
      <w:r>
        <w:rPr>
          <w:spacing w:val="-2"/>
          <w:sz w:val="28"/>
        </w:rPr>
        <w:t>приборов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электрорадиотехнического</w:t>
      </w:r>
      <w:proofErr w:type="spellEnd"/>
      <w:r>
        <w:rPr>
          <w:spacing w:val="-2"/>
          <w:sz w:val="28"/>
        </w:rPr>
        <w:t xml:space="preserve"> оборудования;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53"/>
        </w:tabs>
        <w:ind w:right="180"/>
        <w:rPr>
          <w:rFonts w:ascii="Symbol" w:hAnsi="Symbol"/>
          <w:sz w:val="24"/>
        </w:rPr>
      </w:pPr>
      <w:r>
        <w:rPr>
          <w:sz w:val="28"/>
        </w:rPr>
        <w:t>макеты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приборов и </w:t>
      </w:r>
      <w:proofErr w:type="spellStart"/>
      <w:r>
        <w:rPr>
          <w:sz w:val="28"/>
        </w:rPr>
        <w:t>электрорадиотехнического</w:t>
      </w:r>
      <w:proofErr w:type="spellEnd"/>
      <w:r>
        <w:rPr>
          <w:spacing w:val="36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34"/>
          <w:sz w:val="28"/>
        </w:rPr>
        <w:t xml:space="preserve"> </w:t>
      </w:r>
      <w:r>
        <w:rPr>
          <w:sz w:val="28"/>
        </w:rPr>
        <w:t>изучаемых типов беспилотных авиационных систем;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52"/>
        </w:tabs>
        <w:ind w:left="852" w:hanging="352"/>
        <w:rPr>
          <w:rFonts w:ascii="Symbol" w:hAnsi="Symbol"/>
          <w:sz w:val="28"/>
        </w:rPr>
      </w:pPr>
      <w:r>
        <w:rPr>
          <w:sz w:val="28"/>
        </w:rPr>
        <w:t>набор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учебно-методических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материалов</w:t>
      </w:r>
    </w:p>
    <w:p w:rsidR="000528FC" w:rsidRDefault="00DB7DAF">
      <w:pPr>
        <w:pStyle w:val="a3"/>
        <w:spacing w:before="313" w:line="320" w:lineRule="exact"/>
        <w:ind w:left="848"/>
      </w:pPr>
      <w:r>
        <w:t>Тренажеры,</w:t>
      </w:r>
      <w:r>
        <w:rPr>
          <w:spacing w:val="-16"/>
        </w:rPr>
        <w:t xml:space="preserve"> </w:t>
      </w:r>
      <w:r>
        <w:t>тренажерные</w:t>
      </w:r>
      <w:r>
        <w:rPr>
          <w:spacing w:val="-17"/>
        </w:rPr>
        <w:t xml:space="preserve"> </w:t>
      </w:r>
      <w:r>
        <w:rPr>
          <w:spacing w:val="-2"/>
        </w:rPr>
        <w:t>комплексы: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48"/>
        </w:tabs>
        <w:spacing w:line="341" w:lineRule="exact"/>
        <w:ind w:left="848" w:hanging="360"/>
        <w:rPr>
          <w:rFonts w:ascii="Symbol" w:hAnsi="Symbol"/>
          <w:sz w:val="28"/>
        </w:rPr>
      </w:pPr>
      <w:r>
        <w:rPr>
          <w:spacing w:val="-2"/>
          <w:sz w:val="28"/>
        </w:rPr>
        <w:t>симуляторы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беспилотных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авиационных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систем;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48"/>
        </w:tabs>
        <w:spacing w:before="7"/>
        <w:ind w:left="848" w:hanging="360"/>
        <w:rPr>
          <w:rFonts w:ascii="Symbol" w:hAnsi="Symbol"/>
          <w:sz w:val="28"/>
        </w:rPr>
      </w:pPr>
      <w:r>
        <w:rPr>
          <w:sz w:val="28"/>
        </w:rPr>
        <w:t>средства</w:t>
      </w:r>
      <w:r>
        <w:rPr>
          <w:spacing w:val="-15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обслуживания;</w:t>
      </w:r>
    </w:p>
    <w:p w:rsidR="000528FC" w:rsidRDefault="00DB7DAF">
      <w:pPr>
        <w:pStyle w:val="a3"/>
        <w:spacing w:before="320" w:line="322" w:lineRule="exact"/>
        <w:ind w:left="848"/>
        <w:jc w:val="both"/>
      </w:pPr>
      <w:r>
        <w:t>Оснащенные</w:t>
      </w:r>
      <w:r>
        <w:rPr>
          <w:spacing w:val="53"/>
        </w:rPr>
        <w:t xml:space="preserve"> </w:t>
      </w:r>
      <w:r>
        <w:t>базы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0528FC" w:rsidRDefault="00DB7DAF">
      <w:pPr>
        <w:pStyle w:val="a3"/>
        <w:ind w:left="140" w:right="137" w:firstLine="707"/>
        <w:jc w:val="both"/>
      </w:pPr>
      <w:r>
        <w:t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</w:t>
      </w:r>
      <w:r>
        <w:t xml:space="preserve">льными компетенциями по всем осваиваемым видам деятельности, предусмотренным программой с использованием современных технологий, материалов и </w:t>
      </w:r>
      <w:r>
        <w:rPr>
          <w:spacing w:val="-2"/>
        </w:rPr>
        <w:t>оборудования.</w:t>
      </w:r>
    </w:p>
    <w:p w:rsidR="000528FC" w:rsidRDefault="00DB7DAF">
      <w:pPr>
        <w:pStyle w:val="2"/>
        <w:numPr>
          <w:ilvl w:val="1"/>
          <w:numId w:val="2"/>
        </w:numPr>
        <w:tabs>
          <w:tab w:val="left" w:pos="1337"/>
        </w:tabs>
        <w:spacing w:before="274"/>
        <w:ind w:left="1337" w:hanging="489"/>
        <w:jc w:val="both"/>
      </w:pPr>
      <w:r>
        <w:rPr>
          <w:spacing w:val="-2"/>
        </w:rPr>
        <w:t>Информационное обеспечение</w:t>
      </w:r>
      <w:r>
        <w:rPr>
          <w:spacing w:val="4"/>
        </w:rPr>
        <w:t xml:space="preserve"> </w:t>
      </w:r>
      <w:r>
        <w:rPr>
          <w:spacing w:val="-2"/>
        </w:rPr>
        <w:t>реализации</w:t>
      </w:r>
      <w:r>
        <w:rPr>
          <w:spacing w:val="2"/>
        </w:rPr>
        <w:t xml:space="preserve"> </w:t>
      </w:r>
      <w:r>
        <w:rPr>
          <w:spacing w:val="-2"/>
        </w:rPr>
        <w:t>программы</w:t>
      </w:r>
    </w:p>
    <w:p w:rsidR="000528FC" w:rsidRDefault="00DB7DAF">
      <w:pPr>
        <w:pStyle w:val="a3"/>
        <w:spacing w:before="5"/>
        <w:ind w:left="140" w:right="138" w:firstLine="707"/>
        <w:jc w:val="both"/>
      </w:pPr>
      <w:r>
        <w:t>Для реализации программы библиотечный фонд образоват</w:t>
      </w:r>
      <w:r>
        <w:t>ельной организации должен иметь</w:t>
      </w:r>
      <w:r>
        <w:rPr>
          <w:spacing w:val="40"/>
        </w:rPr>
        <w:t xml:space="preserve"> </w:t>
      </w:r>
      <w:r>
        <w:t>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528FC" w:rsidRDefault="000528FC">
      <w:pPr>
        <w:pStyle w:val="a3"/>
        <w:spacing w:before="3"/>
      </w:pPr>
    </w:p>
    <w:p w:rsidR="000528FC" w:rsidRDefault="00DB7DAF">
      <w:pPr>
        <w:pStyle w:val="2"/>
        <w:numPr>
          <w:ilvl w:val="2"/>
          <w:numId w:val="2"/>
        </w:numPr>
        <w:tabs>
          <w:tab w:val="left" w:pos="1473"/>
        </w:tabs>
        <w:ind w:left="1473" w:hanging="625"/>
        <w:jc w:val="both"/>
      </w:pPr>
      <w:r>
        <w:t>Печатные</w:t>
      </w:r>
      <w:r>
        <w:rPr>
          <w:spacing w:val="-8"/>
        </w:rPr>
        <w:t xml:space="preserve"> </w:t>
      </w:r>
      <w:r>
        <w:rPr>
          <w:spacing w:val="-2"/>
        </w:rPr>
        <w:t>издания</w:t>
      </w:r>
    </w:p>
    <w:p w:rsidR="000528FC" w:rsidRDefault="000528FC">
      <w:pPr>
        <w:pStyle w:val="2"/>
        <w:jc w:val="both"/>
        <w:sectPr w:rsidR="000528FC">
          <w:pgSz w:w="11920" w:h="16850"/>
          <w:pgMar w:top="1040" w:right="425" w:bottom="280" w:left="1559" w:header="720" w:footer="720" w:gutter="0"/>
          <w:cols w:space="720"/>
        </w:sectPr>
      </w:pPr>
    </w:p>
    <w:p w:rsidR="000528FC" w:rsidRDefault="00DB7DAF">
      <w:pPr>
        <w:pStyle w:val="a4"/>
        <w:numPr>
          <w:ilvl w:val="0"/>
          <w:numId w:val="4"/>
        </w:numPr>
        <w:tabs>
          <w:tab w:val="left" w:pos="986"/>
        </w:tabs>
        <w:spacing w:before="65"/>
        <w:ind w:right="1699" w:firstLine="566"/>
        <w:rPr>
          <w:sz w:val="28"/>
        </w:rPr>
      </w:pPr>
      <w:r>
        <w:rPr>
          <w:sz w:val="28"/>
        </w:rPr>
        <w:lastRenderedPageBreak/>
        <w:t xml:space="preserve">В. С. Фетисов, Л. М. </w:t>
      </w:r>
      <w:proofErr w:type="spellStart"/>
      <w:r>
        <w:rPr>
          <w:sz w:val="28"/>
        </w:rPr>
        <w:t>Неугодникова</w:t>
      </w:r>
      <w:proofErr w:type="spellEnd"/>
      <w:r>
        <w:rPr>
          <w:sz w:val="28"/>
        </w:rPr>
        <w:t xml:space="preserve">, В.В. </w:t>
      </w:r>
      <w:proofErr w:type="spellStart"/>
      <w:r>
        <w:rPr>
          <w:sz w:val="28"/>
        </w:rPr>
        <w:t>Адамовский</w:t>
      </w:r>
      <w:proofErr w:type="spellEnd"/>
      <w:r>
        <w:rPr>
          <w:sz w:val="28"/>
        </w:rPr>
        <w:t xml:space="preserve">, Р. А. </w:t>
      </w:r>
      <w:r>
        <w:rPr>
          <w:sz w:val="28"/>
        </w:rPr>
        <w:t>Красноперов.</w:t>
      </w:r>
      <w:r>
        <w:rPr>
          <w:spacing w:val="-9"/>
          <w:sz w:val="28"/>
        </w:rPr>
        <w:t xml:space="preserve"> </w:t>
      </w:r>
      <w:r>
        <w:rPr>
          <w:sz w:val="28"/>
        </w:rPr>
        <w:t>Беспилотная</w:t>
      </w:r>
      <w:r>
        <w:rPr>
          <w:spacing w:val="-8"/>
          <w:sz w:val="28"/>
        </w:rPr>
        <w:t xml:space="preserve"> </w:t>
      </w:r>
      <w:r>
        <w:rPr>
          <w:sz w:val="28"/>
        </w:rPr>
        <w:t>авиация:</w:t>
      </w:r>
      <w:r>
        <w:rPr>
          <w:spacing w:val="-7"/>
          <w:sz w:val="28"/>
        </w:rPr>
        <w:t xml:space="preserve"> </w:t>
      </w:r>
      <w:r>
        <w:rPr>
          <w:sz w:val="28"/>
        </w:rPr>
        <w:t>терминология,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классификация,</w:t>
      </w:r>
    </w:p>
    <w:p w:rsidR="000528FC" w:rsidRDefault="00DB7DAF">
      <w:pPr>
        <w:pStyle w:val="a3"/>
        <w:spacing w:before="3"/>
        <w:ind w:left="140"/>
      </w:pPr>
      <w:r>
        <w:t>современное</w:t>
      </w:r>
      <w:r>
        <w:rPr>
          <w:spacing w:val="-5"/>
        </w:rPr>
        <w:t xml:space="preserve"> </w:t>
      </w:r>
      <w:r>
        <w:t>состояние.</w:t>
      </w:r>
      <w:r>
        <w:rPr>
          <w:spacing w:val="-8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Фетисова,</w:t>
      </w:r>
      <w:r>
        <w:rPr>
          <w:spacing w:val="-6"/>
        </w:rPr>
        <w:t xml:space="preserve"> </w:t>
      </w:r>
      <w:r>
        <w:t>Уфа:</w:t>
      </w:r>
      <w:r>
        <w:rPr>
          <w:spacing w:val="-5"/>
        </w:rPr>
        <w:t xml:space="preserve"> </w:t>
      </w:r>
      <w:r>
        <w:t>ФОТОН,</w:t>
      </w:r>
      <w:r>
        <w:rPr>
          <w:spacing w:val="-6"/>
        </w:rPr>
        <w:t xml:space="preserve"> </w:t>
      </w:r>
      <w:r>
        <w:t>2019.</w:t>
      </w:r>
      <w:r>
        <w:rPr>
          <w:spacing w:val="-7"/>
        </w:rPr>
        <w:t xml:space="preserve"> </w:t>
      </w:r>
      <w:r>
        <w:t>– 217 с. - (Научное издание) - ISBN 978-5-9903144-3-6</w:t>
      </w:r>
    </w:p>
    <w:p w:rsidR="000528FC" w:rsidRDefault="00DB7DAF">
      <w:pPr>
        <w:pStyle w:val="a4"/>
        <w:numPr>
          <w:ilvl w:val="0"/>
          <w:numId w:val="4"/>
        </w:numPr>
        <w:tabs>
          <w:tab w:val="left" w:pos="986"/>
        </w:tabs>
        <w:ind w:right="455" w:firstLine="566"/>
        <w:rPr>
          <w:sz w:val="28"/>
        </w:rPr>
      </w:pPr>
      <w:r>
        <w:rPr>
          <w:sz w:val="28"/>
        </w:rPr>
        <w:t xml:space="preserve">Гребенников А.Г., </w:t>
      </w:r>
      <w:proofErr w:type="spellStart"/>
      <w:r>
        <w:rPr>
          <w:sz w:val="28"/>
        </w:rPr>
        <w:t>Мялица</w:t>
      </w:r>
      <w:proofErr w:type="spellEnd"/>
      <w:r>
        <w:rPr>
          <w:sz w:val="28"/>
        </w:rPr>
        <w:t xml:space="preserve"> А.К., </w:t>
      </w:r>
      <w:proofErr w:type="spellStart"/>
      <w:r>
        <w:rPr>
          <w:sz w:val="28"/>
        </w:rPr>
        <w:t>Парфенюк</w:t>
      </w:r>
      <w:proofErr w:type="spellEnd"/>
      <w:r>
        <w:rPr>
          <w:sz w:val="28"/>
        </w:rPr>
        <w:t xml:space="preserve"> В.В. и др. Общие виды и </w:t>
      </w:r>
      <w:r>
        <w:rPr>
          <w:sz w:val="28"/>
        </w:rPr>
        <w:t>характеристики</w:t>
      </w:r>
      <w:r>
        <w:rPr>
          <w:spacing w:val="-11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7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аппаратов</w:t>
      </w:r>
      <w:r>
        <w:rPr>
          <w:spacing w:val="-14"/>
          <w:sz w:val="28"/>
        </w:rPr>
        <w:t xml:space="preserve"> </w:t>
      </w:r>
      <w:r>
        <w:rPr>
          <w:sz w:val="28"/>
        </w:rPr>
        <w:t>/ОИЦ</w:t>
      </w:r>
      <w:r>
        <w:rPr>
          <w:spacing w:val="-13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12"/>
          <w:sz w:val="28"/>
        </w:rPr>
        <w:t xml:space="preserve"> </w:t>
      </w:r>
      <w:r>
        <w:rPr>
          <w:sz w:val="28"/>
        </w:rPr>
        <w:t>2018 (6-ое изд.)</w:t>
      </w:r>
    </w:p>
    <w:p w:rsidR="000528FC" w:rsidRDefault="00DB7DAF">
      <w:pPr>
        <w:pStyle w:val="a4"/>
        <w:numPr>
          <w:ilvl w:val="0"/>
          <w:numId w:val="4"/>
        </w:numPr>
        <w:tabs>
          <w:tab w:val="left" w:pos="986"/>
        </w:tabs>
        <w:ind w:right="848" w:firstLine="566"/>
        <w:rPr>
          <w:sz w:val="28"/>
        </w:rPr>
      </w:pPr>
      <w:r>
        <w:rPr>
          <w:sz w:val="28"/>
        </w:rPr>
        <w:t>Завалов</w:t>
      </w:r>
      <w:r>
        <w:rPr>
          <w:spacing w:val="-12"/>
          <w:sz w:val="28"/>
        </w:rPr>
        <w:t xml:space="preserve"> </w:t>
      </w:r>
      <w:r>
        <w:rPr>
          <w:sz w:val="28"/>
        </w:rPr>
        <w:t>О.А.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винтокрылые</w:t>
      </w:r>
      <w:r>
        <w:rPr>
          <w:spacing w:val="-12"/>
          <w:sz w:val="28"/>
        </w:rPr>
        <w:t xml:space="preserve"> </w:t>
      </w:r>
      <w:r>
        <w:rPr>
          <w:sz w:val="28"/>
        </w:rPr>
        <w:t>беспилотные</w:t>
      </w:r>
      <w:r>
        <w:rPr>
          <w:spacing w:val="-10"/>
          <w:sz w:val="28"/>
        </w:rPr>
        <w:t xml:space="preserve"> </w:t>
      </w:r>
      <w:r>
        <w:rPr>
          <w:sz w:val="28"/>
        </w:rPr>
        <w:t>летательные аппараты: учебное пособие / ОИЦ «Академия», 2019 (6-ое изд.)</w:t>
      </w:r>
    </w:p>
    <w:p w:rsidR="000528FC" w:rsidRDefault="000528FC">
      <w:pPr>
        <w:pStyle w:val="a3"/>
        <w:spacing w:before="4"/>
      </w:pPr>
    </w:p>
    <w:p w:rsidR="000528FC" w:rsidRDefault="00DB7DAF">
      <w:pPr>
        <w:pStyle w:val="2"/>
        <w:numPr>
          <w:ilvl w:val="2"/>
          <w:numId w:val="2"/>
        </w:numPr>
        <w:tabs>
          <w:tab w:val="left" w:pos="1334"/>
        </w:tabs>
        <w:ind w:left="1334" w:hanging="625"/>
        <w:jc w:val="left"/>
      </w:pPr>
      <w:r>
        <w:rPr>
          <w:spacing w:val="-2"/>
        </w:rP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  <w:r>
        <w:rPr>
          <w:spacing w:val="4"/>
        </w:rPr>
        <w:t xml:space="preserve"> </w:t>
      </w:r>
      <w:r>
        <w:rPr>
          <w:spacing w:val="-2"/>
        </w:rPr>
        <w:t>(электронные</w:t>
      </w:r>
      <w:r>
        <w:rPr>
          <w:spacing w:val="2"/>
        </w:rPr>
        <w:t xml:space="preserve"> </w:t>
      </w:r>
      <w:r>
        <w:rPr>
          <w:spacing w:val="-2"/>
        </w:rPr>
        <w:t>ресурсы)</w:t>
      </w:r>
    </w:p>
    <w:p w:rsidR="000528FC" w:rsidRDefault="00DB7DAF">
      <w:pPr>
        <w:pStyle w:val="a4"/>
        <w:numPr>
          <w:ilvl w:val="0"/>
          <w:numId w:val="5"/>
        </w:numPr>
        <w:tabs>
          <w:tab w:val="left" w:pos="986"/>
        </w:tabs>
        <w:spacing w:before="317" w:line="242" w:lineRule="auto"/>
        <w:ind w:right="244" w:firstLine="566"/>
        <w:rPr>
          <w:sz w:val="28"/>
        </w:rPr>
      </w:pPr>
      <w:r>
        <w:rPr>
          <w:sz w:val="28"/>
        </w:rPr>
        <w:t>Куликов</w:t>
      </w:r>
      <w:r>
        <w:rPr>
          <w:spacing w:val="36"/>
          <w:sz w:val="28"/>
        </w:rPr>
        <w:t xml:space="preserve"> </w:t>
      </w:r>
      <w:r>
        <w:rPr>
          <w:sz w:val="28"/>
        </w:rPr>
        <w:t>А.</w:t>
      </w:r>
      <w:r>
        <w:rPr>
          <w:spacing w:val="34"/>
          <w:sz w:val="28"/>
        </w:rPr>
        <w:t xml:space="preserve"> </w:t>
      </w:r>
      <w:r>
        <w:rPr>
          <w:sz w:val="28"/>
        </w:rPr>
        <w:t>Беспилотные</w:t>
      </w:r>
      <w:r>
        <w:rPr>
          <w:spacing w:val="37"/>
          <w:sz w:val="28"/>
        </w:rPr>
        <w:t xml:space="preserve"> </w:t>
      </w:r>
      <w:r>
        <w:rPr>
          <w:sz w:val="28"/>
        </w:rPr>
        <w:t>летательные</w:t>
      </w:r>
      <w:r>
        <w:rPr>
          <w:spacing w:val="33"/>
          <w:sz w:val="28"/>
        </w:rPr>
        <w:t xml:space="preserve"> </w:t>
      </w:r>
      <w:r>
        <w:rPr>
          <w:sz w:val="28"/>
        </w:rPr>
        <w:t>аппараты:</w:t>
      </w:r>
      <w:r>
        <w:rPr>
          <w:spacing w:val="37"/>
          <w:sz w:val="28"/>
        </w:rPr>
        <w:t xml:space="preserve"> </w:t>
      </w:r>
      <w:r>
        <w:rPr>
          <w:sz w:val="28"/>
        </w:rPr>
        <w:t>невыполнимых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задач нет [Электронный ресурс] // Режим доступа: </w:t>
      </w:r>
      <w:hyperlink r:id="rId10">
        <w:r>
          <w:rPr>
            <w:color w:val="0000FF"/>
            <w:sz w:val="28"/>
            <w:u w:val="single" w:color="0000FF"/>
          </w:rPr>
          <w:t>http://army.lv/..</w:t>
        </w:r>
        <w:r>
          <w:rPr>
            <w:color w:val="0000FF"/>
            <w:sz w:val="28"/>
            <w:u w:val="single" w:color="0000FF"/>
          </w:rPr>
          <w:t>.</w:t>
        </w:r>
      </w:hyperlink>
    </w:p>
    <w:p w:rsidR="000528FC" w:rsidRDefault="00DB7DAF">
      <w:pPr>
        <w:pStyle w:val="a4"/>
        <w:numPr>
          <w:ilvl w:val="0"/>
          <w:numId w:val="5"/>
        </w:numPr>
        <w:tabs>
          <w:tab w:val="left" w:pos="986"/>
        </w:tabs>
        <w:ind w:left="140" w:right="404" w:firstLine="566"/>
        <w:rPr>
          <w:sz w:val="28"/>
        </w:rPr>
      </w:pPr>
      <w:r>
        <w:rPr>
          <w:sz w:val="28"/>
        </w:rPr>
        <w:t>Зачем</w:t>
      </w:r>
      <w:r>
        <w:rPr>
          <w:spacing w:val="36"/>
          <w:sz w:val="28"/>
        </w:rPr>
        <w:t xml:space="preserve"> </w:t>
      </w:r>
      <w:r>
        <w:rPr>
          <w:sz w:val="28"/>
        </w:rPr>
        <w:t>нужны</w:t>
      </w:r>
      <w:r>
        <w:rPr>
          <w:spacing w:val="36"/>
          <w:sz w:val="28"/>
        </w:rPr>
        <w:t xml:space="preserve"> </w:t>
      </w:r>
      <w:r>
        <w:rPr>
          <w:sz w:val="28"/>
        </w:rPr>
        <w:t>ударные</w:t>
      </w:r>
      <w:r>
        <w:rPr>
          <w:spacing w:val="38"/>
          <w:sz w:val="28"/>
        </w:rPr>
        <w:t xml:space="preserve"> </w:t>
      </w:r>
      <w:r>
        <w:rPr>
          <w:sz w:val="28"/>
        </w:rPr>
        <w:t>БПЛА</w:t>
      </w:r>
      <w:r>
        <w:rPr>
          <w:spacing w:val="35"/>
          <w:sz w:val="28"/>
        </w:rPr>
        <w:t xml:space="preserve"> </w:t>
      </w:r>
      <w:r>
        <w:rPr>
          <w:sz w:val="28"/>
        </w:rPr>
        <w:t>или</w:t>
      </w:r>
      <w:r>
        <w:rPr>
          <w:spacing w:val="36"/>
          <w:sz w:val="28"/>
        </w:rPr>
        <w:t xml:space="preserve"> </w:t>
      </w:r>
      <w:r>
        <w:rPr>
          <w:sz w:val="28"/>
        </w:rPr>
        <w:t>азы</w:t>
      </w:r>
      <w:r>
        <w:rPr>
          <w:spacing w:val="35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39"/>
          <w:sz w:val="28"/>
        </w:rPr>
        <w:t xml:space="preserve"> </w:t>
      </w:r>
      <w:r>
        <w:rPr>
          <w:sz w:val="28"/>
        </w:rPr>
        <w:t>воздушного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боя [Электронный ресурс] // Режим доступа: </w:t>
      </w:r>
      <w:hyperlink r:id="rId11">
        <w:r>
          <w:rPr>
            <w:color w:val="0000FF"/>
            <w:sz w:val="28"/>
            <w:u w:val="single" w:color="0000FF"/>
          </w:rPr>
          <w:t>http://alternathistory.org.ua/...</w:t>
        </w:r>
      </w:hyperlink>
    </w:p>
    <w:p w:rsidR="000528FC" w:rsidRDefault="00DB7DAF">
      <w:pPr>
        <w:pStyle w:val="a4"/>
        <w:numPr>
          <w:ilvl w:val="0"/>
          <w:numId w:val="5"/>
        </w:numPr>
        <w:tabs>
          <w:tab w:val="left" w:pos="985"/>
        </w:tabs>
        <w:ind w:left="140" w:right="189" w:firstLine="568"/>
        <w:rPr>
          <w:sz w:val="28"/>
        </w:rPr>
      </w:pPr>
      <w:proofErr w:type="spellStart"/>
      <w:r>
        <w:rPr>
          <w:sz w:val="28"/>
        </w:rPr>
        <w:t>А.Е.Семенов</w:t>
      </w:r>
      <w:proofErr w:type="spellEnd"/>
      <w:r>
        <w:rPr>
          <w:sz w:val="28"/>
        </w:rPr>
        <w:t>: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TopoAxis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Склейка</w:t>
      </w:r>
      <w:r>
        <w:rPr>
          <w:spacing w:val="40"/>
          <w:sz w:val="28"/>
        </w:rPr>
        <w:t xml:space="preserve"> </w:t>
      </w:r>
      <w:r>
        <w:rPr>
          <w:sz w:val="28"/>
        </w:rPr>
        <w:t>карт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автоматическом</w:t>
      </w:r>
      <w:r>
        <w:rPr>
          <w:spacing w:val="40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— </w:t>
      </w:r>
      <w:proofErr w:type="spellStart"/>
      <w:r>
        <w:rPr>
          <w:sz w:val="28"/>
        </w:rPr>
        <w:t>ProSystems</w:t>
      </w:r>
      <w:proofErr w:type="spellEnd"/>
      <w:r>
        <w:rPr>
          <w:sz w:val="28"/>
        </w:rPr>
        <w:t xml:space="preserve"> CCTV, 2018,стр. 14-18</w:t>
      </w:r>
    </w:p>
    <w:p w:rsidR="000528FC" w:rsidRPr="00DB7DAF" w:rsidRDefault="00DB7DAF">
      <w:pPr>
        <w:pStyle w:val="a4"/>
        <w:numPr>
          <w:ilvl w:val="0"/>
          <w:numId w:val="5"/>
        </w:numPr>
        <w:tabs>
          <w:tab w:val="left" w:pos="986"/>
        </w:tabs>
        <w:ind w:left="140" w:right="134" w:firstLine="566"/>
        <w:jc w:val="both"/>
        <w:rPr>
          <w:sz w:val="28"/>
          <w:lang w:val="en-US"/>
        </w:rPr>
      </w:pPr>
      <w:proofErr w:type="spellStart"/>
      <w:r w:rsidRPr="00DB7DAF">
        <w:rPr>
          <w:sz w:val="28"/>
          <w:lang w:val="en-US"/>
        </w:rPr>
        <w:t>Tietz</w:t>
      </w:r>
      <w:proofErr w:type="spellEnd"/>
      <w:r w:rsidRPr="00DB7DAF">
        <w:rPr>
          <w:sz w:val="28"/>
          <w:lang w:val="en-US"/>
        </w:rPr>
        <w:t xml:space="preserve"> Dale, Scientific UAS Applications, PROCEEDINGS of the Third Moscow International Forum «Unmanned multipurpose vehicle systems», 27-29 January 2019</w:t>
      </w:r>
    </w:p>
    <w:p w:rsidR="000528FC" w:rsidRDefault="00DB7DAF">
      <w:pPr>
        <w:pStyle w:val="a4"/>
        <w:numPr>
          <w:ilvl w:val="0"/>
          <w:numId w:val="5"/>
        </w:numPr>
        <w:tabs>
          <w:tab w:val="left" w:pos="986"/>
        </w:tabs>
        <w:spacing w:line="242" w:lineRule="auto"/>
        <w:ind w:left="140" w:right="136" w:firstLine="566"/>
        <w:jc w:val="both"/>
        <w:rPr>
          <w:sz w:val="28"/>
        </w:rPr>
      </w:pPr>
      <w:r w:rsidRPr="00DB7DAF">
        <w:rPr>
          <w:sz w:val="28"/>
          <w:lang w:val="en-US"/>
        </w:rPr>
        <w:t xml:space="preserve">Marco </w:t>
      </w:r>
      <w:proofErr w:type="spellStart"/>
      <w:r w:rsidRPr="00DB7DAF">
        <w:rPr>
          <w:sz w:val="28"/>
          <w:lang w:val="en-US"/>
        </w:rPr>
        <w:t>Lukovic</w:t>
      </w:r>
      <w:proofErr w:type="spellEnd"/>
      <w:r w:rsidRPr="00DB7DAF">
        <w:rPr>
          <w:sz w:val="28"/>
          <w:lang w:val="en-US"/>
        </w:rPr>
        <w:t>,</w:t>
      </w:r>
      <w:r w:rsidRPr="00DB7DAF">
        <w:rPr>
          <w:spacing w:val="-2"/>
          <w:sz w:val="28"/>
          <w:lang w:val="en-US"/>
        </w:rPr>
        <w:t xml:space="preserve"> </w:t>
      </w:r>
      <w:proofErr w:type="gramStart"/>
      <w:r w:rsidRPr="00DB7DAF">
        <w:rPr>
          <w:sz w:val="28"/>
          <w:lang w:val="en-US"/>
        </w:rPr>
        <w:t>The</w:t>
      </w:r>
      <w:proofErr w:type="gramEnd"/>
      <w:r w:rsidRPr="00DB7DAF">
        <w:rPr>
          <w:spacing w:val="-2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Future</w:t>
      </w:r>
      <w:r w:rsidRPr="00DB7DAF">
        <w:rPr>
          <w:spacing w:val="-4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of Military</w:t>
      </w:r>
      <w:r w:rsidRPr="00DB7DAF">
        <w:rPr>
          <w:spacing w:val="-6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UAS</w:t>
      </w:r>
      <w:r w:rsidRPr="00DB7DAF">
        <w:rPr>
          <w:spacing w:val="-1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in Europe A</w:t>
      </w:r>
      <w:r w:rsidRPr="00DB7DAF">
        <w:rPr>
          <w:spacing w:val="-2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 xml:space="preserve">Market </w:t>
      </w:r>
      <w:r w:rsidRPr="00DB7DAF">
        <w:rPr>
          <w:sz w:val="28"/>
          <w:lang w:val="en-US"/>
        </w:rPr>
        <w:t xml:space="preserve">Perspective. </w:t>
      </w:r>
      <w:proofErr w:type="spellStart"/>
      <w:r>
        <w:rPr>
          <w:sz w:val="28"/>
        </w:rPr>
        <w:t>Proceedings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Unmanned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Air</w:t>
      </w:r>
      <w:proofErr w:type="spellEnd"/>
      <w:r>
        <w:rPr>
          <w:sz w:val="28"/>
        </w:rPr>
        <w:t xml:space="preserve"> Systems’09/</w:t>
      </w:r>
    </w:p>
    <w:p w:rsidR="000528FC" w:rsidRDefault="00DB7DAF">
      <w:pPr>
        <w:pStyle w:val="a4"/>
        <w:numPr>
          <w:ilvl w:val="0"/>
          <w:numId w:val="5"/>
        </w:numPr>
        <w:tabs>
          <w:tab w:val="left" w:pos="986"/>
        </w:tabs>
        <w:ind w:left="140" w:right="137" w:firstLine="566"/>
        <w:jc w:val="both"/>
        <w:rPr>
          <w:sz w:val="28"/>
        </w:rPr>
      </w:pPr>
      <w:r w:rsidRPr="00DB7DAF">
        <w:rPr>
          <w:sz w:val="28"/>
          <w:lang w:val="en-US"/>
        </w:rPr>
        <w:t>Peter</w:t>
      </w:r>
      <w:r w:rsidRPr="00DB7DAF">
        <w:rPr>
          <w:spacing w:val="-10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van</w:t>
      </w:r>
      <w:r w:rsidRPr="00DB7DAF">
        <w:rPr>
          <w:spacing w:val="-9"/>
          <w:sz w:val="28"/>
          <w:lang w:val="en-US"/>
        </w:rPr>
        <w:t xml:space="preserve"> </w:t>
      </w:r>
      <w:proofErr w:type="spellStart"/>
      <w:proofErr w:type="gramStart"/>
      <w:r w:rsidRPr="00DB7DAF">
        <w:rPr>
          <w:sz w:val="28"/>
          <w:lang w:val="en-US"/>
        </w:rPr>
        <w:t>Blyenburgh</w:t>
      </w:r>
      <w:proofErr w:type="spellEnd"/>
      <w:r w:rsidRPr="00DB7DAF">
        <w:rPr>
          <w:spacing w:val="-11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,</w:t>
      </w:r>
      <w:proofErr w:type="gramEnd"/>
      <w:r w:rsidRPr="00DB7DAF">
        <w:rPr>
          <w:spacing w:val="-11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Unmanned</w:t>
      </w:r>
      <w:r w:rsidRPr="00DB7DAF">
        <w:rPr>
          <w:spacing w:val="-9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Aircrafts</w:t>
      </w:r>
      <w:r w:rsidRPr="00DB7DAF">
        <w:rPr>
          <w:spacing w:val="-9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Systems</w:t>
      </w:r>
      <w:r w:rsidRPr="00DB7DAF">
        <w:rPr>
          <w:spacing w:val="-9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:</w:t>
      </w:r>
      <w:r w:rsidRPr="00DB7DAF">
        <w:rPr>
          <w:spacing w:val="-9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The</w:t>
      </w:r>
      <w:r w:rsidRPr="00DB7DAF">
        <w:rPr>
          <w:spacing w:val="-10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>Global</w:t>
      </w:r>
      <w:r w:rsidRPr="00DB7DAF">
        <w:rPr>
          <w:spacing w:val="-9"/>
          <w:sz w:val="28"/>
          <w:lang w:val="en-US"/>
        </w:rPr>
        <w:t xml:space="preserve"> </w:t>
      </w:r>
      <w:r w:rsidRPr="00DB7DAF">
        <w:rPr>
          <w:sz w:val="28"/>
          <w:lang w:val="en-US"/>
        </w:rPr>
        <w:t xml:space="preserve">Perspective, PROCEEDINGS of the Third Moscow International 1. </w:t>
      </w:r>
      <w:proofErr w:type="spellStart"/>
      <w:r>
        <w:rPr>
          <w:sz w:val="28"/>
        </w:rPr>
        <w:t>В.В.Воронов</w:t>
      </w:r>
      <w:proofErr w:type="spellEnd"/>
      <w:r>
        <w:rPr>
          <w:sz w:val="28"/>
        </w:rPr>
        <w:t xml:space="preserve">: </w:t>
      </w:r>
      <w:proofErr w:type="gramStart"/>
      <w:r>
        <w:rPr>
          <w:sz w:val="28"/>
        </w:rPr>
        <w:t>БЛА НА</w:t>
      </w:r>
      <w:proofErr w:type="gramEnd"/>
      <w:r>
        <w:rPr>
          <w:sz w:val="28"/>
        </w:rPr>
        <w:t xml:space="preserve"> ВЫСТАВКЕ LAAD 2019, </w:t>
      </w:r>
      <w:hyperlink r:id="rId12">
        <w:r>
          <w:rPr>
            <w:color w:val="0000FF"/>
            <w:sz w:val="28"/>
            <w:u w:val="single" w:color="0000FF"/>
          </w:rPr>
          <w:t>http://www.uav.ru/articles/LAAD-</w:t>
        </w:r>
      </w:hyperlink>
      <w:r>
        <w:rPr>
          <w:color w:val="0000FF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2009_report.pdf</w:t>
        </w:r>
      </w:hyperlink>
    </w:p>
    <w:p w:rsidR="000528FC" w:rsidRDefault="00DB7DAF">
      <w:pPr>
        <w:pStyle w:val="a4"/>
        <w:numPr>
          <w:ilvl w:val="0"/>
          <w:numId w:val="5"/>
        </w:numPr>
        <w:tabs>
          <w:tab w:val="left" w:pos="986"/>
        </w:tabs>
        <w:ind w:left="140" w:right="1287" w:firstLine="566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информационно-правовая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методических документов в об</w:t>
      </w:r>
      <w:r>
        <w:rPr>
          <w:sz w:val="28"/>
        </w:rPr>
        <w:t>ласти ГА-БД «Авиатор»</w:t>
      </w:r>
    </w:p>
    <w:p w:rsidR="000528FC" w:rsidRDefault="00DB7DAF">
      <w:pPr>
        <w:pStyle w:val="2"/>
        <w:spacing w:before="315"/>
        <w:ind w:left="848"/>
      </w:pPr>
      <w:r>
        <w:t>4.3</w:t>
      </w:r>
      <w:r>
        <w:rPr>
          <w:spacing w:val="-16"/>
        </w:rPr>
        <w:t xml:space="preserve"> </w:t>
      </w:r>
      <w:r>
        <w:t>Общие</w:t>
      </w:r>
      <w:r>
        <w:rPr>
          <w:spacing w:val="-13"/>
        </w:rPr>
        <w:t xml:space="preserve"> </w:t>
      </w:r>
      <w:r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rPr>
          <w:spacing w:val="-2"/>
        </w:rPr>
        <w:t>процесса.</w:t>
      </w:r>
    </w:p>
    <w:p w:rsidR="000528FC" w:rsidRDefault="00DB7DAF">
      <w:pPr>
        <w:pStyle w:val="a3"/>
        <w:spacing w:before="317"/>
        <w:ind w:left="140" w:right="133" w:firstLine="707"/>
        <w:jc w:val="both"/>
      </w:pPr>
      <w:proofErr w:type="gramStart"/>
      <w:r>
        <w:t>Освоение ПМ.04 «Освоение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 xml:space="preserve">рабочего 18462 «Слесарь-механик по ремонту авиационных приборов» производится в соответствии с учебном планом по специальности 25.02.08 </w:t>
      </w:r>
      <w:r>
        <w:rPr>
          <w:sz w:val="24"/>
        </w:rPr>
        <w:t>Э</w:t>
      </w:r>
      <w:r>
        <w:rPr>
          <w:sz w:val="24"/>
        </w:rPr>
        <w:t xml:space="preserve">ксплуатация беспилотных авиационных систем </w:t>
      </w:r>
      <w:r>
        <w:t>и календарным графиком, утвержденным директором колледжа.</w:t>
      </w:r>
      <w:proofErr w:type="gramEnd"/>
    </w:p>
    <w:p w:rsidR="000528FC" w:rsidRDefault="00DB7DAF">
      <w:pPr>
        <w:pStyle w:val="a3"/>
        <w:spacing w:before="1"/>
        <w:ind w:left="140" w:right="132" w:firstLine="566"/>
        <w:jc w:val="both"/>
      </w:pPr>
      <w: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освоение МДК</w:t>
      </w:r>
      <w:r>
        <w:t xml:space="preserve"> «</w:t>
      </w:r>
      <w:r>
        <w:rPr>
          <w:b/>
        </w:rPr>
        <w:t>Выполнение работ по ремонту авиационных приборов</w:t>
      </w:r>
      <w:r>
        <w:t>», включающего в себя как теоретические, так и лабораторн</w:t>
      </w:r>
      <w:proofErr w:type="gramStart"/>
      <w:r>
        <w:t>о-</w:t>
      </w:r>
      <w:proofErr w:type="gramEnd"/>
      <w:r>
        <w:t xml:space="preserve"> практические занятия.</w:t>
      </w:r>
    </w:p>
    <w:p w:rsidR="000528FC" w:rsidRDefault="00DB7DAF">
      <w:pPr>
        <w:pStyle w:val="a3"/>
        <w:spacing w:before="1"/>
        <w:ind w:left="140" w:right="132" w:firstLine="566"/>
        <w:jc w:val="both"/>
      </w:pPr>
      <w:r>
        <w:t>Освоению ПМ предшествует обязательное изучение учебных дисциплин Информатика, Иностранный язык в профессиональной деятельнос</w:t>
      </w:r>
      <w:r>
        <w:t>ти, Техническая механика, Электротехника и электронная техника.</w:t>
      </w:r>
    </w:p>
    <w:p w:rsidR="000528FC" w:rsidRDefault="000528FC">
      <w:pPr>
        <w:pStyle w:val="a3"/>
        <w:jc w:val="both"/>
        <w:sectPr w:rsidR="000528FC">
          <w:pgSz w:w="11920" w:h="16850"/>
          <w:pgMar w:top="1040" w:right="425" w:bottom="280" w:left="1559" w:header="720" w:footer="720" w:gutter="0"/>
          <w:cols w:space="720"/>
        </w:sectPr>
      </w:pPr>
    </w:p>
    <w:p w:rsidR="000528FC" w:rsidRDefault="00DB7DAF">
      <w:pPr>
        <w:pStyle w:val="a3"/>
        <w:spacing w:before="65"/>
        <w:ind w:left="140" w:right="140" w:firstLine="566"/>
        <w:jc w:val="both"/>
      </w:pPr>
      <w:r>
        <w:lastRenderedPageBreak/>
        <w:t xml:space="preserve">Изучение теоретического материала может проводиться как в каждой группе, так и для нескольких групп (при наличии нескольких групп на </w:t>
      </w:r>
      <w:r>
        <w:rPr>
          <w:spacing w:val="-2"/>
        </w:rPr>
        <w:t>специальности).</w:t>
      </w:r>
    </w:p>
    <w:p w:rsidR="000528FC" w:rsidRDefault="00DB7DAF">
      <w:pPr>
        <w:pStyle w:val="a3"/>
        <w:spacing w:before="2"/>
        <w:ind w:left="140" w:right="138" w:firstLine="566"/>
        <w:jc w:val="both"/>
      </w:pPr>
      <w:r>
        <w:t xml:space="preserve">При проведении практических </w:t>
      </w:r>
      <w:r>
        <w:t>занятий (ПЗ) проводится деление группы студентов на подгруппы, численностью не более 15 чел.</w:t>
      </w:r>
    </w:p>
    <w:p w:rsidR="000528FC" w:rsidRDefault="00DB7DAF">
      <w:pPr>
        <w:pStyle w:val="a3"/>
        <w:ind w:left="140" w:right="136" w:firstLine="566"/>
        <w:jc w:val="both"/>
      </w:pPr>
      <w:r>
        <w:t>В процессе освоения ПМ предполагается проведение рубежного контроля знаний, умений у студентов. Сдача точек рубежного контроля (ТРК) является обязательной для всех</w:t>
      </w:r>
      <w:r>
        <w:t xml:space="preserve"> обучающихся.</w:t>
      </w:r>
      <w:r>
        <w:rPr>
          <w:spacing w:val="-1"/>
        </w:rPr>
        <w:t xml:space="preserve"> </w:t>
      </w:r>
      <w:r>
        <w:t>Результатом</w:t>
      </w:r>
      <w:r>
        <w:rPr>
          <w:spacing w:val="-1"/>
        </w:rPr>
        <w:t xml:space="preserve"> </w:t>
      </w:r>
      <w:r>
        <w:t>освоения ПМ</w:t>
      </w:r>
      <w:r>
        <w:rPr>
          <w:spacing w:val="-2"/>
        </w:rPr>
        <w:t xml:space="preserve"> </w:t>
      </w:r>
      <w:r>
        <w:t>выступают ПК, оценка которых представляет собой создание и сбор свидетельств деятельности на основе заранее определенных критериев.</w:t>
      </w:r>
    </w:p>
    <w:p w:rsidR="000528FC" w:rsidRDefault="00DB7DAF">
      <w:pPr>
        <w:pStyle w:val="a3"/>
        <w:spacing w:before="1"/>
        <w:ind w:left="140" w:right="137" w:firstLine="566"/>
        <w:jc w:val="both"/>
      </w:pPr>
      <w:r>
        <w:t>С целью оказания помощи студентам при освоении теоретического и практического материал</w:t>
      </w:r>
      <w:r>
        <w:t>а, выполнения самостоятельной работы разрабатываются учебно-методические комплексы (кейсы студентов).</w:t>
      </w:r>
    </w:p>
    <w:p w:rsidR="000528FC" w:rsidRDefault="00DB7DAF">
      <w:pPr>
        <w:pStyle w:val="a3"/>
        <w:spacing w:before="1"/>
        <w:ind w:left="140" w:right="140" w:firstLine="566"/>
        <w:jc w:val="both"/>
      </w:pPr>
      <w:r>
        <w:t xml:space="preserve">С целью методического обеспечения прохождения учебной и/или производственной практики разрабатываются методические рекомендации для </w:t>
      </w:r>
      <w:r>
        <w:rPr>
          <w:spacing w:val="-2"/>
        </w:rPr>
        <w:t>студентов.</w:t>
      </w:r>
    </w:p>
    <w:p w:rsidR="000528FC" w:rsidRDefault="00DB7DAF">
      <w:pPr>
        <w:pStyle w:val="a3"/>
        <w:spacing w:before="1"/>
        <w:ind w:left="143" w:right="139" w:firstLine="705"/>
        <w:jc w:val="both"/>
      </w:pPr>
      <w:r>
        <w:t>При освоени</w:t>
      </w:r>
      <w:r>
        <w:t>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</w:t>
      </w:r>
    </w:p>
    <w:p w:rsidR="000528FC" w:rsidRDefault="00DB7DAF">
      <w:pPr>
        <w:pStyle w:val="a3"/>
        <w:ind w:left="143" w:right="141" w:firstLine="705"/>
        <w:jc w:val="both"/>
      </w:pPr>
      <w:r>
        <w:t xml:space="preserve">Обязательным условием </w:t>
      </w:r>
      <w:r>
        <w:t>допуска к производственной практике в рамках профессионального</w:t>
      </w:r>
      <w:r>
        <w:rPr>
          <w:spacing w:val="80"/>
          <w:w w:val="150"/>
        </w:rPr>
        <w:t xml:space="preserve"> </w:t>
      </w:r>
      <w:r>
        <w:t>модуля</w:t>
      </w:r>
      <w:r>
        <w:rPr>
          <w:spacing w:val="80"/>
          <w:w w:val="150"/>
        </w:rPr>
        <w:t xml:space="preserve"> </w:t>
      </w:r>
      <w:r>
        <w:t>ПМ.04</w:t>
      </w:r>
      <w:r>
        <w:rPr>
          <w:spacing w:val="80"/>
          <w:w w:val="150"/>
        </w:rPr>
        <w:t xml:space="preserve"> </w:t>
      </w:r>
      <w:r>
        <w:t>«Освоение</w:t>
      </w:r>
      <w:r>
        <w:rPr>
          <w:spacing w:val="80"/>
          <w:w w:val="150"/>
        </w:rPr>
        <w:t xml:space="preserve"> </w:t>
      </w:r>
      <w:r>
        <w:t>профессии</w:t>
      </w:r>
      <w:r>
        <w:rPr>
          <w:spacing w:val="80"/>
          <w:w w:val="150"/>
        </w:rPr>
        <w:t xml:space="preserve"> </w:t>
      </w:r>
      <w:r>
        <w:t>рабочего</w:t>
      </w:r>
      <w:r>
        <w:rPr>
          <w:spacing w:val="80"/>
          <w:w w:val="150"/>
        </w:rPr>
        <w:t xml:space="preserve"> </w:t>
      </w:r>
      <w:r>
        <w:t>18462</w:t>
      </w:r>
    </w:p>
    <w:p w:rsidR="000528FC" w:rsidRDefault="00DB7DAF">
      <w:pPr>
        <w:pStyle w:val="a3"/>
        <w:spacing w:before="1"/>
        <w:ind w:left="143" w:right="133"/>
        <w:jc w:val="both"/>
      </w:pPr>
      <w:r>
        <w:t>«Слесарь-механик по ремонту авиационных приборов» является освоение учебной практики для получения первичных профессиональных навыков в рамках</w:t>
      </w:r>
      <w:r>
        <w:rPr>
          <w:spacing w:val="-13"/>
        </w:rPr>
        <w:t xml:space="preserve"> </w:t>
      </w:r>
      <w:r>
        <w:t>пр</w:t>
      </w:r>
      <w:r>
        <w:t>офессионального</w:t>
      </w:r>
      <w:r>
        <w:rPr>
          <w:spacing w:val="-11"/>
        </w:rPr>
        <w:t xml:space="preserve"> </w:t>
      </w:r>
      <w:r>
        <w:t>модуля</w:t>
      </w:r>
      <w:r>
        <w:rPr>
          <w:spacing w:val="-12"/>
        </w:rPr>
        <w:t xml:space="preserve"> </w:t>
      </w:r>
      <w:r>
        <w:t>ПМ.04</w:t>
      </w:r>
      <w:r>
        <w:rPr>
          <w:spacing w:val="-11"/>
        </w:rPr>
        <w:t xml:space="preserve"> </w:t>
      </w:r>
      <w:r>
        <w:t>«Освоение</w:t>
      </w:r>
      <w:r>
        <w:rPr>
          <w:spacing w:val="-12"/>
        </w:rPr>
        <w:t xml:space="preserve"> </w:t>
      </w:r>
      <w:r>
        <w:t>профессии</w:t>
      </w:r>
      <w:r>
        <w:rPr>
          <w:spacing w:val="-12"/>
        </w:rPr>
        <w:t xml:space="preserve"> </w:t>
      </w:r>
      <w:r>
        <w:t>рабочего</w:t>
      </w:r>
      <w:r>
        <w:rPr>
          <w:spacing w:val="-14"/>
        </w:rPr>
        <w:t xml:space="preserve"> </w:t>
      </w:r>
      <w:r>
        <w:t>18462</w:t>
      </w:r>
    </w:p>
    <w:p w:rsidR="000528FC" w:rsidRDefault="00DB7DAF">
      <w:pPr>
        <w:pStyle w:val="a3"/>
        <w:spacing w:line="321" w:lineRule="exact"/>
        <w:ind w:left="143"/>
        <w:jc w:val="both"/>
      </w:pPr>
      <w:r>
        <w:t>«Слесарь-механик</w:t>
      </w:r>
      <w:r>
        <w:rPr>
          <w:spacing w:val="-10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ремонту</w:t>
      </w:r>
      <w:r>
        <w:rPr>
          <w:spacing w:val="-11"/>
        </w:rPr>
        <w:t xml:space="preserve"> </w:t>
      </w:r>
      <w:r>
        <w:t>авиационных</w:t>
      </w:r>
      <w:r>
        <w:rPr>
          <w:spacing w:val="-6"/>
        </w:rPr>
        <w:t xml:space="preserve"> </w:t>
      </w:r>
      <w:r>
        <w:rPr>
          <w:spacing w:val="-2"/>
        </w:rPr>
        <w:t>приборов».</w:t>
      </w:r>
    </w:p>
    <w:p w:rsidR="000528FC" w:rsidRDefault="00DB7DAF">
      <w:pPr>
        <w:pStyle w:val="a3"/>
        <w:ind w:left="143" w:right="133" w:firstLine="705"/>
        <w:jc w:val="both"/>
      </w:pPr>
      <w:r>
        <w:t xml:space="preserve">Текущий учет результатов освоения ПМ производится в журнале по ПМ. Наличие оценок по практическим занятиям (ПЗ) и точкам рубежного контроля </w:t>
      </w:r>
      <w:r>
        <w:t>является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каждого студента</w:t>
      </w:r>
      <w:r>
        <w:rPr>
          <w:spacing w:val="-3"/>
        </w:rPr>
        <w:t xml:space="preserve"> </w:t>
      </w:r>
      <w:r>
        <w:t>обязательным.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 отсутствия</w:t>
      </w:r>
      <w:r>
        <w:rPr>
          <w:spacing w:val="-3"/>
        </w:rPr>
        <w:t xml:space="preserve"> </w:t>
      </w:r>
      <w:r>
        <w:t>оценок за</w:t>
      </w:r>
      <w:r>
        <w:rPr>
          <w:spacing w:val="-3"/>
        </w:rPr>
        <w:t xml:space="preserve"> </w:t>
      </w:r>
      <w:r>
        <w:t>ПЗ и ТРК студент не допускается до сдачи квалификационного экзамена по ПМ.</w:t>
      </w:r>
    </w:p>
    <w:p w:rsidR="000528FC" w:rsidRDefault="000528FC">
      <w:pPr>
        <w:pStyle w:val="a3"/>
      </w:pPr>
    </w:p>
    <w:p w:rsidR="000528FC" w:rsidRDefault="00DB7DAF">
      <w:pPr>
        <w:pStyle w:val="2"/>
        <w:spacing w:before="1"/>
        <w:ind w:left="851"/>
      </w:pPr>
      <w:r>
        <w:t>4.4.</w:t>
      </w:r>
      <w:r>
        <w:rPr>
          <w:spacing w:val="-20"/>
        </w:rPr>
        <w:t xml:space="preserve"> </w:t>
      </w:r>
      <w:r>
        <w:t>Кадровое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6"/>
        </w:rPr>
        <w:t xml:space="preserve"> </w:t>
      </w:r>
      <w:r>
        <w:t>образовательного</w:t>
      </w:r>
      <w:r>
        <w:rPr>
          <w:spacing w:val="-13"/>
        </w:rPr>
        <w:t xml:space="preserve"> </w:t>
      </w:r>
      <w:r>
        <w:rPr>
          <w:spacing w:val="-2"/>
        </w:rPr>
        <w:t>процесса</w:t>
      </w:r>
    </w:p>
    <w:p w:rsidR="000528FC" w:rsidRDefault="00DB7DAF">
      <w:pPr>
        <w:pStyle w:val="a3"/>
        <w:spacing w:before="318"/>
        <w:ind w:left="143" w:right="132" w:firstLine="705"/>
        <w:jc w:val="both"/>
      </w:pPr>
      <w:proofErr w:type="gramStart"/>
      <w:r>
        <w:t>Реализация</w:t>
      </w:r>
      <w:r>
        <w:rPr>
          <w:spacing w:val="-3"/>
        </w:rPr>
        <w:t xml:space="preserve"> </w:t>
      </w:r>
      <w:r>
        <w:t xml:space="preserve">образовательной программы обеспечивается </w:t>
      </w:r>
      <w:r>
        <w:t>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</w:t>
      </w:r>
      <w:r>
        <w:t>оторых соответствует области профессиональной деятельности 17 Транспорт и специальности 25.02.08 Эксплуатация беспилотных авиационных систем и имеющих стаж работы в данной профессиональной области не менее 3 лет.</w:t>
      </w:r>
      <w:proofErr w:type="gramEnd"/>
    </w:p>
    <w:p w:rsidR="000528FC" w:rsidRDefault="00DB7DAF">
      <w:pPr>
        <w:pStyle w:val="a3"/>
        <w:spacing w:before="3"/>
        <w:ind w:left="143" w:right="141" w:firstLine="705"/>
        <w:jc w:val="both"/>
      </w:pPr>
      <w:r>
        <w:t>Квалификация педагогических работников обра</w:t>
      </w:r>
      <w:r>
        <w:t>зовательной организации должна отвечать квалификационным требованиям, в профессиональном стандарте «Педагог профессионального обучения, профессионального образования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дополнительного</w:t>
      </w:r>
      <w:r>
        <w:rPr>
          <w:spacing w:val="80"/>
        </w:rPr>
        <w:t xml:space="preserve">   </w:t>
      </w:r>
      <w:r>
        <w:t>профессионального</w:t>
      </w:r>
      <w:r>
        <w:rPr>
          <w:spacing w:val="80"/>
        </w:rPr>
        <w:t xml:space="preserve">   </w:t>
      </w:r>
      <w:r>
        <w:t>образования»,</w:t>
      </w:r>
    </w:p>
    <w:p w:rsidR="000528FC" w:rsidRDefault="000528FC">
      <w:pPr>
        <w:pStyle w:val="a3"/>
        <w:jc w:val="both"/>
        <w:sectPr w:rsidR="000528FC">
          <w:pgSz w:w="11920" w:h="16850"/>
          <w:pgMar w:top="1040" w:right="425" w:bottom="280" w:left="1559" w:header="720" w:footer="720" w:gutter="0"/>
          <w:cols w:space="720"/>
        </w:sectPr>
      </w:pPr>
    </w:p>
    <w:p w:rsidR="000528FC" w:rsidRDefault="00DB7DAF">
      <w:pPr>
        <w:pStyle w:val="a3"/>
        <w:spacing w:before="65" w:line="242" w:lineRule="auto"/>
        <w:ind w:left="140"/>
      </w:pPr>
      <w:r>
        <w:lastRenderedPageBreak/>
        <w:t>утвержденном</w:t>
      </w:r>
      <w:r>
        <w:rPr>
          <w:spacing w:val="-4"/>
        </w:rPr>
        <w:t xml:space="preserve"> </w:t>
      </w:r>
      <w:r>
        <w:t>прика</w:t>
      </w:r>
      <w:r>
        <w:t>зом</w:t>
      </w:r>
      <w:r>
        <w:rPr>
          <w:spacing w:val="-4"/>
        </w:rPr>
        <w:t xml:space="preserve"> </w:t>
      </w:r>
      <w:r>
        <w:t>Министерства</w:t>
      </w:r>
      <w:r>
        <w:rPr>
          <w:spacing w:val="-8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Российской Федерации от 8 сентября 2015 г. № 608н.</w:t>
      </w:r>
    </w:p>
    <w:p w:rsidR="000528FC" w:rsidRDefault="00DB7DAF">
      <w:pPr>
        <w:pStyle w:val="a3"/>
        <w:tabs>
          <w:tab w:val="left" w:pos="1804"/>
          <w:tab w:val="left" w:pos="2193"/>
          <w:tab w:val="left" w:pos="4173"/>
          <w:tab w:val="left" w:pos="6305"/>
        </w:tabs>
        <w:spacing w:before="318"/>
        <w:ind w:left="140" w:right="190"/>
      </w:pPr>
      <w:r>
        <w:rPr>
          <w:spacing w:val="-2"/>
        </w:rPr>
        <w:t>Требования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квалификации</w:t>
      </w:r>
      <w:r>
        <w:tab/>
      </w:r>
      <w:r>
        <w:rPr>
          <w:spacing w:val="-2"/>
        </w:rPr>
        <w:t>педагогических</w:t>
      </w:r>
      <w:r>
        <w:tab/>
      </w:r>
      <w:r>
        <w:rPr>
          <w:spacing w:val="-2"/>
        </w:rPr>
        <w:t xml:space="preserve">(инженерно-педагогических) </w:t>
      </w:r>
      <w:r>
        <w:t>кадров, обеспечивающих обучение: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60"/>
        </w:tabs>
        <w:ind w:left="860" w:right="263" w:hanging="360"/>
        <w:rPr>
          <w:rFonts w:ascii="Symbol" w:hAnsi="Symbol"/>
          <w:sz w:val="28"/>
        </w:rPr>
      </w:pPr>
      <w:r>
        <w:rPr>
          <w:sz w:val="28"/>
        </w:rPr>
        <w:t>Наличие</w:t>
      </w:r>
      <w:r>
        <w:rPr>
          <w:spacing w:val="4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специальност</w:t>
      </w:r>
      <w:r>
        <w:rPr>
          <w:sz w:val="28"/>
        </w:rPr>
        <w:t>и, соответствующей направлению подготовки;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60"/>
        </w:tabs>
        <w:spacing w:line="333" w:lineRule="exact"/>
        <w:ind w:left="860" w:hanging="360"/>
        <w:rPr>
          <w:rFonts w:ascii="Symbol" w:hAnsi="Symbol"/>
          <w:sz w:val="28"/>
        </w:rPr>
      </w:pPr>
      <w:r>
        <w:rPr>
          <w:sz w:val="28"/>
        </w:rPr>
        <w:t>наличие</w:t>
      </w:r>
      <w:r>
        <w:rPr>
          <w:spacing w:val="-15"/>
          <w:sz w:val="28"/>
        </w:rPr>
        <w:t xml:space="preserve"> </w:t>
      </w:r>
      <w:r>
        <w:rPr>
          <w:sz w:val="28"/>
        </w:rPr>
        <w:t>свидетельств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-14"/>
          <w:sz w:val="28"/>
        </w:rPr>
        <w:t xml:space="preserve"> </w:t>
      </w:r>
      <w:r>
        <w:rPr>
          <w:sz w:val="28"/>
        </w:rPr>
        <w:t>курсов</w:t>
      </w:r>
      <w:r>
        <w:rPr>
          <w:spacing w:val="-13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квалификации;</w:t>
      </w:r>
    </w:p>
    <w:p w:rsidR="000528FC" w:rsidRDefault="00DB7DAF">
      <w:pPr>
        <w:pStyle w:val="a4"/>
        <w:numPr>
          <w:ilvl w:val="0"/>
          <w:numId w:val="3"/>
        </w:numPr>
        <w:tabs>
          <w:tab w:val="left" w:pos="860"/>
        </w:tabs>
        <w:spacing w:before="8"/>
        <w:ind w:left="860" w:right="187" w:hanging="360"/>
        <w:rPr>
          <w:rFonts w:ascii="Symbol" w:hAnsi="Symbol"/>
          <w:sz w:val="28"/>
        </w:rPr>
      </w:pPr>
      <w:r>
        <w:rPr>
          <w:sz w:val="28"/>
        </w:rPr>
        <w:t>прохождение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стажировки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реже</w:t>
      </w:r>
      <w:r>
        <w:rPr>
          <w:spacing w:val="-3"/>
          <w:sz w:val="28"/>
        </w:rPr>
        <w:t xml:space="preserve"> </w:t>
      </w:r>
      <w:r>
        <w:rPr>
          <w:sz w:val="28"/>
        </w:rPr>
        <w:t>1-го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раза</w:t>
      </w:r>
      <w:r>
        <w:rPr>
          <w:spacing w:val="-4"/>
          <w:sz w:val="28"/>
        </w:rPr>
        <w:t xml:space="preserve"> </w:t>
      </w:r>
      <w:r>
        <w:rPr>
          <w:sz w:val="28"/>
        </w:rPr>
        <w:t>в 3 года.</w:t>
      </w:r>
    </w:p>
    <w:p w:rsidR="000528FC" w:rsidRDefault="000528FC">
      <w:pPr>
        <w:pStyle w:val="a4"/>
        <w:rPr>
          <w:rFonts w:ascii="Symbol" w:hAnsi="Symbol"/>
          <w:sz w:val="28"/>
        </w:rPr>
        <w:sectPr w:rsidR="000528FC">
          <w:pgSz w:w="11920" w:h="16850"/>
          <w:pgMar w:top="1040" w:right="425" w:bottom="280" w:left="1559" w:header="720" w:footer="720" w:gutter="0"/>
          <w:cols w:space="720"/>
        </w:sectPr>
      </w:pPr>
    </w:p>
    <w:p w:rsidR="000528FC" w:rsidRDefault="00DB7DAF">
      <w:pPr>
        <w:pStyle w:val="a4"/>
        <w:numPr>
          <w:ilvl w:val="0"/>
          <w:numId w:val="2"/>
        </w:numPr>
        <w:tabs>
          <w:tab w:val="left" w:pos="1443"/>
          <w:tab w:val="left" w:pos="3433"/>
          <w:tab w:val="left" w:pos="4034"/>
          <w:tab w:val="left" w:pos="5661"/>
          <w:tab w:val="left" w:pos="8134"/>
        </w:tabs>
        <w:spacing w:before="70" w:line="242" w:lineRule="auto"/>
        <w:ind w:left="140" w:right="155" w:firstLine="707"/>
        <w:jc w:val="left"/>
        <w:rPr>
          <w:b/>
          <w:sz w:val="28"/>
        </w:rPr>
      </w:pPr>
      <w:r>
        <w:rPr>
          <w:b/>
          <w:spacing w:val="-2"/>
          <w:sz w:val="28"/>
        </w:rPr>
        <w:lastRenderedPageBreak/>
        <w:t>КОНТРОЛЬ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ОЦЕНКА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ОСВОЕНИЯ </w:t>
      </w:r>
      <w:r>
        <w:rPr>
          <w:b/>
          <w:sz w:val="28"/>
        </w:rPr>
        <w:t>ПРОФЕССИОНАЛЬНОГО</w:t>
      </w:r>
      <w:r>
        <w:rPr>
          <w:b/>
          <w:sz w:val="28"/>
        </w:rPr>
        <w:t xml:space="preserve"> МОДУЛЯ</w:t>
      </w:r>
    </w:p>
    <w:p w:rsidR="000528FC" w:rsidRDefault="00DB7DAF">
      <w:pPr>
        <w:spacing w:line="315" w:lineRule="exact"/>
        <w:ind w:left="1532"/>
        <w:rPr>
          <w:b/>
          <w:sz w:val="28"/>
        </w:rPr>
      </w:pPr>
      <w:r>
        <w:rPr>
          <w:b/>
          <w:spacing w:val="-2"/>
          <w:sz w:val="28"/>
        </w:rPr>
        <w:t>(ВИДА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ПРОФЕССИОНАЛЬНОЙ</w:t>
      </w:r>
      <w:r>
        <w:rPr>
          <w:b/>
          <w:spacing w:val="3"/>
          <w:sz w:val="28"/>
        </w:rPr>
        <w:t xml:space="preserve"> </w:t>
      </w:r>
      <w:r>
        <w:rPr>
          <w:b/>
          <w:spacing w:val="-2"/>
          <w:sz w:val="28"/>
        </w:rPr>
        <w:t>ДЕЯТЕЛЬНОСТИ)</w:t>
      </w:r>
    </w:p>
    <w:p w:rsidR="000528FC" w:rsidRDefault="000528FC">
      <w:pPr>
        <w:pStyle w:val="a3"/>
        <w:spacing w:before="96"/>
        <w:rPr>
          <w:b/>
          <w:sz w:val="20"/>
        </w:rPr>
      </w:pPr>
    </w:p>
    <w:tbl>
      <w:tblPr>
        <w:tblW w:w="0" w:type="auto"/>
        <w:tblInd w:w="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3765"/>
        <w:gridCol w:w="2840"/>
      </w:tblGrid>
      <w:tr w:rsidR="000528FC">
        <w:trPr>
          <w:trHeight w:val="1093"/>
        </w:trPr>
        <w:tc>
          <w:tcPr>
            <w:tcW w:w="3085" w:type="dxa"/>
            <w:tcBorders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ind w:left="529" w:right="475" w:hanging="3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Результаты (освоенные </w:t>
            </w:r>
            <w:r>
              <w:rPr>
                <w:b/>
                <w:spacing w:val="-4"/>
                <w:sz w:val="24"/>
              </w:rPr>
              <w:t>профессиональные</w:t>
            </w:r>
            <w:proofErr w:type="gramEnd"/>
          </w:p>
          <w:p w:rsidR="000528FC" w:rsidRDefault="00DB7DAF">
            <w:pPr>
              <w:pStyle w:val="TableParagraph"/>
              <w:spacing w:line="249" w:lineRule="exact"/>
              <w:ind w:left="5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272"/>
              <w:ind w:left="1310" w:hanging="10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 результата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spacing w:before="272"/>
              <w:ind w:left="40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и методы </w:t>
            </w:r>
            <w:r>
              <w:rPr>
                <w:b/>
                <w:spacing w:val="-2"/>
                <w:sz w:val="24"/>
              </w:rPr>
              <w:t>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0528FC">
        <w:trPr>
          <w:trHeight w:val="753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tabs>
                <w:tab w:val="left" w:pos="856"/>
                <w:tab w:val="left" w:pos="1544"/>
                <w:tab w:val="left" w:pos="1633"/>
              </w:tabs>
              <w:spacing w:before="10"/>
              <w:ind w:left="134" w:right="68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5.1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существлять разборку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авиационных</w:t>
            </w:r>
          </w:p>
          <w:p w:rsidR="000528FC" w:rsidRDefault="00DB7DAF">
            <w:pPr>
              <w:pStyle w:val="TableParagraph"/>
              <w:tabs>
                <w:tab w:val="left" w:pos="2186"/>
              </w:tabs>
              <w:ind w:left="134" w:right="81"/>
              <w:rPr>
                <w:sz w:val="24"/>
              </w:rPr>
            </w:pPr>
            <w:r>
              <w:rPr>
                <w:spacing w:val="-2"/>
                <w:sz w:val="24"/>
              </w:rPr>
              <w:t>приборов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средней </w:t>
            </w:r>
            <w:r>
              <w:rPr>
                <w:spacing w:val="-2"/>
                <w:sz w:val="24"/>
              </w:rPr>
              <w:t>сложности.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10"/>
              <w:ind w:left="133" w:right="548" w:firstLine="314"/>
              <w:jc w:val="both"/>
              <w:rPr>
                <w:sz w:val="24"/>
              </w:rPr>
            </w:pPr>
            <w:r>
              <w:rPr>
                <w:sz w:val="24"/>
              </w:rPr>
              <w:t>75%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области знания:</w:t>
            </w:r>
          </w:p>
          <w:p w:rsidR="000528FC" w:rsidRDefault="00DB7DAF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  <w:tab w:val="left" w:pos="2524"/>
              </w:tabs>
              <w:spacing w:line="237" w:lineRule="auto"/>
              <w:ind w:right="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назначение, принцип работы и </w:t>
            </w:r>
            <w:r>
              <w:rPr>
                <w:spacing w:val="-2"/>
                <w:sz w:val="24"/>
              </w:rPr>
              <w:t>конструкцию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несложных</w:t>
            </w:r>
            <w:proofErr w:type="gramEnd"/>
          </w:p>
          <w:p w:rsidR="000528FC" w:rsidRDefault="00DB7DAF">
            <w:pPr>
              <w:pStyle w:val="TableParagraph"/>
              <w:tabs>
                <w:tab w:val="left" w:pos="2013"/>
                <w:tab w:val="left" w:pos="2469"/>
                <w:tab w:val="left" w:pos="2642"/>
                <w:tab w:val="left" w:pos="2949"/>
              </w:tabs>
              <w:ind w:left="493" w:right="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авиационных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приборов; </w:t>
            </w:r>
            <w:r>
              <w:rPr>
                <w:sz w:val="24"/>
              </w:rPr>
              <w:t xml:space="preserve">технологию разборки снятых </w:t>
            </w:r>
            <w:r>
              <w:rPr>
                <w:spacing w:val="-2"/>
                <w:sz w:val="24"/>
              </w:rPr>
              <w:t>узлов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приборного </w:t>
            </w:r>
            <w:r>
              <w:rPr>
                <w:sz w:val="24"/>
              </w:rPr>
              <w:t xml:space="preserve">оборудования; технические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ремонт </w:t>
            </w:r>
            <w:r>
              <w:rPr>
                <w:sz w:val="24"/>
              </w:rPr>
              <w:t>авиационных приборов;</w:t>
            </w:r>
          </w:p>
          <w:p w:rsidR="000528FC" w:rsidRDefault="00DB7DAF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  <w:tab w:val="left" w:pos="1902"/>
                <w:tab w:val="left" w:pos="3552"/>
              </w:tabs>
              <w:spacing w:before="3" w:line="235" w:lineRule="auto"/>
              <w:ind w:right="7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электротехники</w:t>
            </w:r>
          </w:p>
          <w:p w:rsidR="000528FC" w:rsidRDefault="00DB7DAF">
            <w:pPr>
              <w:pStyle w:val="TableParagraph"/>
              <w:spacing w:before="274"/>
              <w:ind w:left="493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0528FC" w:rsidRDefault="00DB7DAF">
            <w:pPr>
              <w:pStyle w:val="TableParagraph"/>
              <w:tabs>
                <w:tab w:val="left" w:pos="2762"/>
              </w:tabs>
              <w:spacing w:before="1"/>
              <w:ind w:left="493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разборку</w:t>
            </w:r>
          </w:p>
          <w:p w:rsidR="000528FC" w:rsidRDefault="00DB7DAF">
            <w:pPr>
              <w:pStyle w:val="TableParagraph"/>
              <w:tabs>
                <w:tab w:val="left" w:pos="2709"/>
              </w:tabs>
              <w:ind w:left="493" w:right="85"/>
              <w:rPr>
                <w:sz w:val="24"/>
              </w:rPr>
            </w:pPr>
            <w:r>
              <w:rPr>
                <w:spacing w:val="-2"/>
                <w:sz w:val="24"/>
              </w:rPr>
              <w:t>авиационных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приборов </w:t>
            </w:r>
            <w:r>
              <w:rPr>
                <w:sz w:val="24"/>
              </w:rPr>
              <w:t>средней сложности.</w:t>
            </w:r>
          </w:p>
          <w:p w:rsidR="000528FC" w:rsidRDefault="000528FC">
            <w:pPr>
              <w:pStyle w:val="TableParagraph"/>
              <w:rPr>
                <w:b/>
                <w:sz w:val="24"/>
              </w:rPr>
            </w:pPr>
          </w:p>
          <w:p w:rsidR="000528FC" w:rsidRDefault="00DB7DAF">
            <w:pPr>
              <w:pStyle w:val="TableParagraph"/>
              <w:ind w:left="493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0528FC" w:rsidRDefault="00DB7DAF">
            <w:pPr>
              <w:pStyle w:val="TableParagraph"/>
              <w:numPr>
                <w:ilvl w:val="0"/>
                <w:numId w:val="7"/>
              </w:numPr>
              <w:tabs>
                <w:tab w:val="left" w:pos="390"/>
                <w:tab w:val="left" w:pos="2310"/>
              </w:tabs>
              <w:spacing w:before="7" w:line="237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Разборке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авиационных </w:t>
            </w:r>
            <w:r>
              <w:rPr>
                <w:sz w:val="24"/>
              </w:rPr>
              <w:t>приборов средней сложности.</w:t>
            </w:r>
          </w:p>
          <w:p w:rsidR="000528FC" w:rsidRDefault="00DB7DAF">
            <w:pPr>
              <w:pStyle w:val="TableParagraph"/>
              <w:numPr>
                <w:ilvl w:val="0"/>
                <w:numId w:val="7"/>
              </w:numPr>
              <w:tabs>
                <w:tab w:val="left" w:pos="390"/>
                <w:tab w:val="left" w:pos="2524"/>
              </w:tabs>
              <w:spacing w:line="29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несложных</w:t>
            </w:r>
            <w:proofErr w:type="gramEnd"/>
          </w:p>
          <w:p w:rsidR="000528FC" w:rsidRDefault="00DB7DAF">
            <w:pPr>
              <w:pStyle w:val="TableParagraph"/>
              <w:tabs>
                <w:tab w:val="left" w:pos="3329"/>
              </w:tabs>
              <w:ind w:left="390" w:right="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электрожгутов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для </w:t>
            </w:r>
            <w:r>
              <w:rPr>
                <w:sz w:val="24"/>
              </w:rPr>
              <w:t>электрических приборов.</w:t>
            </w:r>
          </w:p>
          <w:p w:rsidR="000528FC" w:rsidRDefault="00DB7DAF">
            <w:pPr>
              <w:pStyle w:val="TableParagraph"/>
              <w:numPr>
                <w:ilvl w:val="0"/>
                <w:numId w:val="7"/>
              </w:numPr>
              <w:tabs>
                <w:tab w:val="left" w:pos="390"/>
              </w:tabs>
              <w:spacing w:before="1" w:line="29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Расконсервация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консервация</w:t>
            </w:r>
          </w:p>
          <w:p w:rsidR="000528FC" w:rsidRDefault="00DB7DAF">
            <w:pPr>
              <w:pStyle w:val="TableParagraph"/>
              <w:spacing w:before="17" w:line="220" w:lineRule="auto"/>
              <w:ind w:left="390"/>
              <w:rPr>
                <w:sz w:val="24"/>
              </w:rPr>
            </w:pPr>
            <w:r>
              <w:rPr>
                <w:spacing w:val="-2"/>
                <w:sz w:val="24"/>
              </w:rPr>
              <w:t>авиационных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средней </w:t>
            </w:r>
            <w:r>
              <w:rPr>
                <w:spacing w:val="-2"/>
                <w:sz w:val="24"/>
              </w:rPr>
              <w:t>сложности.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numPr>
                <w:ilvl w:val="0"/>
                <w:numId w:val="8"/>
              </w:numPr>
              <w:tabs>
                <w:tab w:val="left" w:pos="492"/>
              </w:tabs>
              <w:spacing w:line="29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0528FC" w:rsidRDefault="00DB7DAF">
            <w:pPr>
              <w:pStyle w:val="TableParagraph"/>
              <w:numPr>
                <w:ilvl w:val="0"/>
                <w:numId w:val="8"/>
              </w:numPr>
              <w:tabs>
                <w:tab w:val="left" w:pos="492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0528FC" w:rsidRDefault="00DB7DAF">
            <w:pPr>
              <w:pStyle w:val="TableParagraph"/>
              <w:numPr>
                <w:ilvl w:val="0"/>
                <w:numId w:val="8"/>
              </w:numPr>
              <w:tabs>
                <w:tab w:val="left" w:pos="492"/>
              </w:tabs>
              <w:spacing w:before="4"/>
              <w:ind w:right="607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 выполнении практических занятий;</w:t>
            </w:r>
          </w:p>
          <w:p w:rsidR="000528FC" w:rsidRDefault="00DB7DAF">
            <w:pPr>
              <w:pStyle w:val="TableParagraph"/>
              <w:numPr>
                <w:ilvl w:val="0"/>
                <w:numId w:val="8"/>
              </w:numPr>
              <w:tabs>
                <w:tab w:val="left" w:pos="492"/>
                <w:tab w:val="left" w:pos="1457"/>
                <w:tab w:val="left" w:pos="1798"/>
                <w:tab w:val="left" w:pos="1914"/>
                <w:tab w:val="left" w:pos="2163"/>
                <w:tab w:val="left" w:pos="2288"/>
              </w:tabs>
              <w:ind w:right="7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программой.</w:t>
            </w:r>
          </w:p>
        </w:tc>
      </w:tr>
      <w:tr w:rsidR="000528FC">
        <w:trPr>
          <w:trHeight w:val="446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tabs>
                <w:tab w:val="left" w:pos="983"/>
                <w:tab w:val="left" w:pos="1619"/>
                <w:tab w:val="left" w:pos="1800"/>
                <w:tab w:val="left" w:pos="2210"/>
                <w:tab w:val="left" w:pos="2873"/>
              </w:tabs>
              <w:spacing w:before="8"/>
              <w:ind w:left="134" w:right="71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5.2</w:t>
            </w:r>
            <w:proofErr w:type="gramStart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пределять техническое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неисправности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деталей ремонтируемых </w:t>
            </w:r>
            <w:r>
              <w:rPr>
                <w:sz w:val="24"/>
              </w:rPr>
              <w:t>авиационных приборов.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FC" w:rsidRDefault="00DB7DAF">
            <w:pPr>
              <w:pStyle w:val="TableParagraph"/>
              <w:spacing w:before="26" w:line="247" w:lineRule="auto"/>
              <w:ind w:left="133" w:right="359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75%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правильных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ответов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в области знания:</w:t>
            </w:r>
          </w:p>
          <w:p w:rsidR="000528FC" w:rsidRDefault="00DB7DAF">
            <w:pPr>
              <w:pStyle w:val="TableParagraph"/>
              <w:numPr>
                <w:ilvl w:val="0"/>
                <w:numId w:val="9"/>
              </w:numPr>
              <w:tabs>
                <w:tab w:val="left" w:pos="493"/>
                <w:tab w:val="left" w:pos="2241"/>
                <w:tab w:val="left" w:pos="2620"/>
              </w:tabs>
              <w:ind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сведения о системе допусков и посадок, </w:t>
            </w:r>
            <w:r>
              <w:rPr>
                <w:spacing w:val="-2"/>
                <w:sz w:val="24"/>
              </w:rPr>
              <w:t>параметрах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обработки </w:t>
            </w:r>
            <w:r>
              <w:rPr>
                <w:sz w:val="24"/>
              </w:rPr>
              <w:t xml:space="preserve">поверхностей; назначение применяемых при ремонте </w:t>
            </w:r>
            <w:r>
              <w:rPr>
                <w:spacing w:val="-2"/>
                <w:sz w:val="24"/>
              </w:rPr>
              <w:t>приборов,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притирочных, </w:t>
            </w:r>
            <w:r>
              <w:rPr>
                <w:sz w:val="24"/>
              </w:rPr>
              <w:t xml:space="preserve">уплотнительных, смазочных, </w:t>
            </w:r>
            <w:r>
              <w:rPr>
                <w:sz w:val="24"/>
              </w:rPr>
              <w:t>изоляционных материалов и материалов, применяемых для очистки деталей;</w:t>
            </w:r>
          </w:p>
          <w:p w:rsidR="000528FC" w:rsidRDefault="00DB7DAF">
            <w:pPr>
              <w:pStyle w:val="TableParagraph"/>
              <w:numPr>
                <w:ilvl w:val="0"/>
                <w:numId w:val="9"/>
              </w:numPr>
              <w:tabs>
                <w:tab w:val="left" w:pos="493"/>
                <w:tab w:val="left" w:pos="2522"/>
              </w:tabs>
              <w:spacing w:before="2" w:line="235" w:lineRule="auto"/>
              <w:ind w:right="7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несложных </w:t>
            </w:r>
            <w:r>
              <w:rPr>
                <w:sz w:val="24"/>
              </w:rPr>
              <w:t>стендов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установок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0528FC" w:rsidRDefault="00DB7DAF">
            <w:pPr>
              <w:pStyle w:val="TableParagraph"/>
              <w:tabs>
                <w:tab w:val="left" w:pos="2313"/>
              </w:tabs>
              <w:spacing w:before="6" w:line="254" w:lineRule="exact"/>
              <w:ind w:left="493" w:righ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проверки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авиационных </w:t>
            </w:r>
            <w:r>
              <w:rPr>
                <w:spacing w:val="-2"/>
                <w:sz w:val="24"/>
              </w:rPr>
              <w:t>приборов;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0528FC" w:rsidRDefault="00DB7DAF">
            <w:pPr>
              <w:pStyle w:val="TableParagraph"/>
              <w:numPr>
                <w:ilvl w:val="0"/>
                <w:numId w:val="10"/>
              </w:numPr>
              <w:tabs>
                <w:tab w:val="left" w:pos="492"/>
              </w:tabs>
              <w:spacing w:before="5" w:line="29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0528FC" w:rsidRDefault="00DB7DAF">
            <w:pPr>
              <w:pStyle w:val="TableParagraph"/>
              <w:numPr>
                <w:ilvl w:val="0"/>
                <w:numId w:val="10"/>
              </w:numPr>
              <w:tabs>
                <w:tab w:val="left" w:pos="492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0528FC" w:rsidRDefault="00DB7DAF">
            <w:pPr>
              <w:pStyle w:val="TableParagraph"/>
              <w:numPr>
                <w:ilvl w:val="0"/>
                <w:numId w:val="10"/>
              </w:numPr>
              <w:tabs>
                <w:tab w:val="left" w:pos="492"/>
              </w:tabs>
              <w:spacing w:before="6"/>
              <w:ind w:right="607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 выполнении практических занятий;</w:t>
            </w:r>
          </w:p>
          <w:p w:rsidR="000528FC" w:rsidRDefault="00DB7DAF">
            <w:pPr>
              <w:pStyle w:val="TableParagraph"/>
              <w:numPr>
                <w:ilvl w:val="0"/>
                <w:numId w:val="10"/>
              </w:numPr>
              <w:tabs>
                <w:tab w:val="left" w:pos="492"/>
                <w:tab w:val="left" w:pos="1457"/>
                <w:tab w:val="left" w:pos="1798"/>
                <w:tab w:val="left" w:pos="1914"/>
                <w:tab w:val="left" w:pos="2163"/>
                <w:tab w:val="left" w:pos="2288"/>
              </w:tabs>
              <w:ind w:right="7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программой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</w:tr>
    </w:tbl>
    <w:p w:rsidR="000528FC" w:rsidRDefault="000528FC">
      <w:pPr>
        <w:pStyle w:val="TableParagraph"/>
        <w:rPr>
          <w:sz w:val="24"/>
        </w:rPr>
        <w:sectPr w:rsidR="000528FC">
          <w:pgSz w:w="11920" w:h="16850"/>
          <w:pgMar w:top="1040" w:right="425" w:bottom="280" w:left="1559" w:header="720" w:footer="720" w:gutter="0"/>
          <w:cols w:space="720"/>
        </w:sect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3765"/>
        <w:gridCol w:w="2840"/>
      </w:tblGrid>
      <w:tr w:rsidR="000528FC">
        <w:trPr>
          <w:trHeight w:val="4468"/>
        </w:trPr>
        <w:tc>
          <w:tcPr>
            <w:tcW w:w="3085" w:type="dxa"/>
          </w:tcPr>
          <w:p w:rsidR="000528FC" w:rsidRDefault="000528FC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</w:tcPr>
          <w:p w:rsidR="000528FC" w:rsidRDefault="000528FC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0528FC" w:rsidRDefault="00DB7DAF">
            <w:pPr>
              <w:pStyle w:val="TableParagraph"/>
              <w:ind w:left="491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0528FC" w:rsidRDefault="00DB7DAF">
            <w:pPr>
              <w:pStyle w:val="TableParagraph"/>
              <w:numPr>
                <w:ilvl w:val="0"/>
                <w:numId w:val="11"/>
              </w:numPr>
              <w:tabs>
                <w:tab w:val="left" w:pos="529"/>
                <w:tab w:val="left" w:pos="2414"/>
              </w:tabs>
              <w:spacing w:before="4" w:line="237" w:lineRule="auto"/>
              <w:ind w:right="7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техническое </w:t>
            </w:r>
            <w:r>
              <w:rPr>
                <w:sz w:val="24"/>
              </w:rPr>
              <w:t xml:space="preserve">состояние ремонтируемых </w:t>
            </w:r>
            <w:r>
              <w:rPr>
                <w:spacing w:val="-2"/>
                <w:sz w:val="24"/>
              </w:rPr>
              <w:t>приборов</w:t>
            </w:r>
          </w:p>
          <w:p w:rsidR="000528FC" w:rsidRDefault="00DB7DAF">
            <w:pPr>
              <w:pStyle w:val="TableParagraph"/>
              <w:numPr>
                <w:ilvl w:val="0"/>
                <w:numId w:val="11"/>
              </w:numPr>
              <w:tabs>
                <w:tab w:val="left" w:pos="529"/>
                <w:tab w:val="left" w:pos="1977"/>
              </w:tabs>
              <w:spacing w:before="1"/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неисправности в </w:t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обслуживаемого </w:t>
            </w:r>
            <w:r>
              <w:rPr>
                <w:sz w:val="24"/>
              </w:rPr>
              <w:t xml:space="preserve">оборудования, стендов и </w:t>
            </w:r>
            <w:r>
              <w:rPr>
                <w:spacing w:val="-2"/>
                <w:sz w:val="24"/>
              </w:rPr>
              <w:t>приборов.</w:t>
            </w:r>
          </w:p>
          <w:p w:rsidR="000528FC" w:rsidRDefault="00DB7DAF">
            <w:pPr>
              <w:pStyle w:val="TableParagraph"/>
              <w:spacing w:before="272"/>
              <w:ind w:left="491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0528FC" w:rsidRDefault="00DB7DAF">
            <w:pPr>
              <w:pStyle w:val="TableParagraph"/>
              <w:numPr>
                <w:ilvl w:val="0"/>
                <w:numId w:val="11"/>
              </w:numPr>
              <w:tabs>
                <w:tab w:val="left" w:pos="529"/>
                <w:tab w:val="left" w:pos="2092"/>
              </w:tabs>
              <w:spacing w:before="2"/>
              <w:ind w:right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Испытание и проверка авиационных приборов при </w:t>
            </w:r>
            <w:r>
              <w:rPr>
                <w:spacing w:val="-2"/>
                <w:sz w:val="24"/>
              </w:rPr>
              <w:t>помощи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испытательных</w:t>
            </w:r>
          </w:p>
          <w:p w:rsidR="000528FC" w:rsidRDefault="00DB7DAF">
            <w:pPr>
              <w:pStyle w:val="TableParagraph"/>
              <w:spacing w:before="15" w:line="254" w:lineRule="exact"/>
              <w:ind w:left="529" w:right="95"/>
              <w:jc w:val="both"/>
              <w:rPr>
                <w:sz w:val="24"/>
              </w:rPr>
            </w:pPr>
            <w:r>
              <w:rPr>
                <w:sz w:val="24"/>
              </w:rPr>
              <w:t>установок и стендов, технической документации.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0528FC">
            <w:pPr>
              <w:pStyle w:val="TableParagraph"/>
              <w:rPr>
                <w:sz w:val="24"/>
              </w:rPr>
            </w:pPr>
          </w:p>
        </w:tc>
      </w:tr>
      <w:tr w:rsidR="000528FC">
        <w:trPr>
          <w:trHeight w:val="8378"/>
        </w:trPr>
        <w:tc>
          <w:tcPr>
            <w:tcW w:w="3085" w:type="dxa"/>
          </w:tcPr>
          <w:p w:rsidR="000528FC" w:rsidRDefault="00DB7DAF">
            <w:pPr>
              <w:pStyle w:val="TableParagraph"/>
              <w:tabs>
                <w:tab w:val="left" w:pos="2107"/>
              </w:tabs>
              <w:spacing w:before="10"/>
              <w:ind w:left="131" w:right="63"/>
              <w:jc w:val="both"/>
              <w:rPr>
                <w:sz w:val="24"/>
              </w:rPr>
            </w:pPr>
            <w:r>
              <w:rPr>
                <w:sz w:val="24"/>
              </w:rPr>
              <w:t>ПК 5.3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существлять </w:t>
            </w:r>
            <w:r>
              <w:rPr>
                <w:spacing w:val="-2"/>
                <w:sz w:val="24"/>
              </w:rPr>
              <w:t>ремонт,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доводку, </w:t>
            </w:r>
            <w:r>
              <w:rPr>
                <w:sz w:val="24"/>
              </w:rPr>
              <w:t>регулирование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испытание авиационных приборов.</w:t>
            </w:r>
          </w:p>
        </w:tc>
        <w:tc>
          <w:tcPr>
            <w:tcW w:w="3765" w:type="dxa"/>
          </w:tcPr>
          <w:p w:rsidR="000528FC" w:rsidRDefault="00DB7DAF">
            <w:pPr>
              <w:pStyle w:val="TableParagraph"/>
              <w:spacing w:before="29" w:line="247" w:lineRule="auto"/>
              <w:ind w:left="131" w:right="361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75%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правильных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ответов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 xml:space="preserve">в области </w:t>
            </w:r>
            <w:r>
              <w:rPr>
                <w:rFonts w:ascii="Georgia" w:hAnsi="Georgia"/>
                <w:sz w:val="24"/>
              </w:rPr>
              <w:t>знания:</w:t>
            </w:r>
          </w:p>
          <w:p w:rsidR="000528FC" w:rsidRDefault="00DB7DAF">
            <w:pPr>
              <w:pStyle w:val="TableParagraph"/>
              <w:numPr>
                <w:ilvl w:val="0"/>
                <w:numId w:val="12"/>
              </w:numPr>
              <w:tabs>
                <w:tab w:val="left" w:pos="491"/>
              </w:tabs>
              <w:ind w:right="801"/>
              <w:rPr>
                <w:sz w:val="24"/>
              </w:rPr>
            </w:pPr>
            <w:r>
              <w:rPr>
                <w:sz w:val="24"/>
              </w:rPr>
              <w:t xml:space="preserve">устройство несложных </w:t>
            </w:r>
            <w:r>
              <w:rPr>
                <w:spacing w:val="-2"/>
                <w:sz w:val="24"/>
              </w:rPr>
              <w:t>стендов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для </w:t>
            </w:r>
            <w:r>
              <w:rPr>
                <w:sz w:val="24"/>
              </w:rPr>
              <w:t xml:space="preserve">проверки авиационных </w:t>
            </w:r>
            <w:r>
              <w:rPr>
                <w:spacing w:val="-2"/>
                <w:sz w:val="24"/>
              </w:rPr>
              <w:t>приборов;</w:t>
            </w:r>
          </w:p>
          <w:p w:rsidR="000528FC" w:rsidRDefault="00DB7DAF">
            <w:pPr>
              <w:pStyle w:val="TableParagraph"/>
              <w:numPr>
                <w:ilvl w:val="0"/>
                <w:numId w:val="12"/>
              </w:numPr>
              <w:tabs>
                <w:tab w:val="left" w:pos="49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операции</w:t>
            </w:r>
          </w:p>
          <w:p w:rsidR="000528FC" w:rsidRDefault="00DB7DAF">
            <w:pPr>
              <w:pStyle w:val="TableParagraph"/>
              <w:ind w:left="491"/>
              <w:rPr>
                <w:sz w:val="24"/>
              </w:rPr>
            </w:pPr>
            <w:r>
              <w:rPr>
                <w:spacing w:val="-2"/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электроремонтных работ;</w:t>
            </w:r>
          </w:p>
          <w:p w:rsidR="000528FC" w:rsidRDefault="00DB7DAF">
            <w:pPr>
              <w:pStyle w:val="TableParagraph"/>
              <w:numPr>
                <w:ilvl w:val="0"/>
                <w:numId w:val="12"/>
              </w:numPr>
              <w:tabs>
                <w:tab w:val="left" w:pos="491"/>
              </w:tabs>
              <w:ind w:right="82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 основного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слесарного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528FC" w:rsidRDefault="00DB7DAF">
            <w:pPr>
              <w:pStyle w:val="TableParagraph"/>
              <w:ind w:left="49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контрольно-измерительного </w:t>
            </w:r>
            <w:r>
              <w:rPr>
                <w:spacing w:val="-2"/>
                <w:sz w:val="24"/>
              </w:rPr>
              <w:t>инструмента;</w:t>
            </w:r>
          </w:p>
          <w:p w:rsidR="000528FC" w:rsidRDefault="00DB7DAF">
            <w:pPr>
              <w:pStyle w:val="TableParagraph"/>
              <w:spacing w:before="255"/>
              <w:ind w:left="491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0528FC" w:rsidRDefault="00DB7DAF">
            <w:pPr>
              <w:pStyle w:val="TableParagraph"/>
              <w:numPr>
                <w:ilvl w:val="0"/>
                <w:numId w:val="13"/>
              </w:numPr>
              <w:tabs>
                <w:tab w:val="left" w:pos="388"/>
              </w:tabs>
              <w:spacing w:before="2"/>
              <w:ind w:right="54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ремонт,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сборку, регулировку и испытание</w:t>
            </w:r>
          </w:p>
          <w:p w:rsidR="000528FC" w:rsidRDefault="00DB7DAF">
            <w:pPr>
              <w:pStyle w:val="TableParagraph"/>
              <w:ind w:left="388"/>
              <w:rPr>
                <w:sz w:val="24"/>
              </w:rPr>
            </w:pPr>
            <w:r>
              <w:rPr>
                <w:spacing w:val="-2"/>
                <w:sz w:val="24"/>
              </w:rPr>
              <w:t>авиационных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средней </w:t>
            </w:r>
            <w:r>
              <w:rPr>
                <w:sz w:val="24"/>
              </w:rPr>
              <w:t>сложности, кислородной</w:t>
            </w:r>
          </w:p>
          <w:p w:rsidR="000528FC" w:rsidRDefault="00DB7DAF">
            <w:pPr>
              <w:pStyle w:val="TableParagraph"/>
              <w:ind w:left="388" w:right="651"/>
              <w:rPr>
                <w:sz w:val="24"/>
              </w:rPr>
            </w:pPr>
            <w:r>
              <w:rPr>
                <w:sz w:val="24"/>
              </w:rPr>
              <w:t>аппаратуры и устрой</w:t>
            </w:r>
            <w:proofErr w:type="gramStart"/>
            <w:r>
              <w:rPr>
                <w:sz w:val="24"/>
              </w:rPr>
              <w:t>ств пр</w:t>
            </w:r>
            <w:proofErr w:type="gramEnd"/>
            <w:r>
              <w:rPr>
                <w:sz w:val="24"/>
              </w:rPr>
              <w:t>отивопожарных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0528FC" w:rsidRDefault="00DB7DAF">
            <w:pPr>
              <w:pStyle w:val="TableParagraph"/>
              <w:spacing w:before="274"/>
              <w:ind w:left="491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0528FC" w:rsidRDefault="00DB7DAF">
            <w:pPr>
              <w:pStyle w:val="TableParagraph"/>
              <w:numPr>
                <w:ilvl w:val="1"/>
                <w:numId w:val="13"/>
              </w:numPr>
              <w:tabs>
                <w:tab w:val="left" w:pos="491"/>
              </w:tabs>
              <w:spacing w:before="2"/>
              <w:ind w:right="280"/>
              <w:rPr>
                <w:sz w:val="24"/>
              </w:rPr>
            </w:pPr>
            <w:r>
              <w:rPr>
                <w:sz w:val="24"/>
              </w:rPr>
              <w:t>Определении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комплектности приборного оборудования, снятого с летательного аппарата,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</w:p>
          <w:p w:rsidR="000528FC" w:rsidRDefault="00DB7DAF">
            <w:pPr>
              <w:pStyle w:val="TableParagraph"/>
              <w:spacing w:line="275" w:lineRule="exact"/>
              <w:ind w:left="491"/>
              <w:rPr>
                <w:sz w:val="24"/>
              </w:rPr>
            </w:pPr>
            <w:r>
              <w:rPr>
                <w:sz w:val="24"/>
              </w:rPr>
              <w:t>неисправностей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  <w:p w:rsidR="000528FC" w:rsidRDefault="00DB7DAF">
            <w:pPr>
              <w:pStyle w:val="TableParagraph"/>
              <w:spacing w:before="15" w:line="254" w:lineRule="exact"/>
              <w:ind w:left="491"/>
              <w:rPr>
                <w:sz w:val="24"/>
              </w:rPr>
            </w:pPr>
            <w:r>
              <w:rPr>
                <w:spacing w:val="-2"/>
                <w:sz w:val="24"/>
              </w:rPr>
              <w:t>ремонтируемых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авиационных приборов.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DB7DAF">
            <w:pPr>
              <w:pStyle w:val="TableParagraph"/>
              <w:numPr>
                <w:ilvl w:val="0"/>
                <w:numId w:val="14"/>
              </w:numPr>
              <w:tabs>
                <w:tab w:val="left" w:pos="490"/>
              </w:tabs>
              <w:spacing w:before="7" w:line="29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0528FC" w:rsidRDefault="00DB7DAF">
            <w:pPr>
              <w:pStyle w:val="TableParagraph"/>
              <w:numPr>
                <w:ilvl w:val="0"/>
                <w:numId w:val="14"/>
              </w:numPr>
              <w:tabs>
                <w:tab w:val="left" w:pos="49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0528FC" w:rsidRDefault="00DB7DAF">
            <w:pPr>
              <w:pStyle w:val="TableParagraph"/>
              <w:numPr>
                <w:ilvl w:val="0"/>
                <w:numId w:val="14"/>
              </w:numPr>
              <w:tabs>
                <w:tab w:val="left" w:pos="490"/>
              </w:tabs>
              <w:spacing w:before="4"/>
              <w:ind w:right="610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 выполнении практических занятий;</w:t>
            </w:r>
          </w:p>
          <w:p w:rsidR="000528FC" w:rsidRDefault="00DB7DAF">
            <w:pPr>
              <w:pStyle w:val="TableParagraph"/>
              <w:numPr>
                <w:ilvl w:val="0"/>
                <w:numId w:val="14"/>
              </w:numPr>
              <w:tabs>
                <w:tab w:val="left" w:pos="490"/>
                <w:tab w:val="left" w:pos="1455"/>
                <w:tab w:val="left" w:pos="1796"/>
                <w:tab w:val="left" w:pos="1911"/>
                <w:tab w:val="left" w:pos="2161"/>
                <w:tab w:val="left" w:pos="2286"/>
              </w:tabs>
              <w:spacing w:before="1"/>
              <w:ind w:right="7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программой.</w:t>
            </w:r>
          </w:p>
        </w:tc>
      </w:tr>
      <w:tr w:rsidR="000528FC">
        <w:trPr>
          <w:trHeight w:val="1431"/>
        </w:trPr>
        <w:tc>
          <w:tcPr>
            <w:tcW w:w="3085" w:type="dxa"/>
          </w:tcPr>
          <w:p w:rsidR="000528FC" w:rsidRDefault="00DB7DAF">
            <w:pPr>
              <w:pStyle w:val="TableParagraph"/>
              <w:tabs>
                <w:tab w:val="left" w:pos="1012"/>
                <w:tab w:val="left" w:pos="1860"/>
                <w:tab w:val="left" w:pos="2006"/>
              </w:tabs>
              <w:spacing w:before="8" w:line="242" w:lineRule="auto"/>
              <w:ind w:left="131" w:right="88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5.4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 xml:space="preserve">ыполнять </w:t>
            </w:r>
            <w:r>
              <w:rPr>
                <w:spacing w:val="-2"/>
                <w:sz w:val="24"/>
              </w:rPr>
              <w:t>несложные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слесарно-</w:t>
            </w:r>
          </w:p>
          <w:p w:rsidR="000528FC" w:rsidRDefault="00DB7DAF">
            <w:pPr>
              <w:pStyle w:val="TableParagraph"/>
              <w:tabs>
                <w:tab w:val="left" w:pos="2205"/>
              </w:tabs>
              <w:spacing w:line="273" w:lineRule="exact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монтажные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работы.</w:t>
            </w:r>
          </w:p>
          <w:p w:rsidR="000528FC" w:rsidRDefault="00DB7DAF">
            <w:pPr>
              <w:pStyle w:val="TableParagraph"/>
              <w:tabs>
                <w:tab w:val="left" w:pos="1927"/>
                <w:tab w:val="left" w:pos="2402"/>
              </w:tabs>
              <w:ind w:left="131" w:right="82"/>
              <w:rPr>
                <w:sz w:val="24"/>
              </w:rPr>
            </w:pPr>
            <w:r>
              <w:rPr>
                <w:spacing w:val="-2"/>
                <w:sz w:val="24"/>
              </w:rPr>
              <w:t>Производить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пайку </w:t>
            </w:r>
            <w:r>
              <w:rPr>
                <w:spacing w:val="-2"/>
                <w:sz w:val="24"/>
              </w:rPr>
              <w:t>мягкими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припоями,</w:t>
            </w:r>
          </w:p>
        </w:tc>
        <w:tc>
          <w:tcPr>
            <w:tcW w:w="3765" w:type="dxa"/>
          </w:tcPr>
          <w:p w:rsidR="000528FC" w:rsidRDefault="00DB7DAF">
            <w:pPr>
              <w:pStyle w:val="TableParagraph"/>
              <w:spacing w:before="26" w:line="249" w:lineRule="auto"/>
              <w:ind w:left="131" w:right="361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75%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правильных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ответов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в области знания:</w:t>
            </w:r>
          </w:p>
          <w:p w:rsidR="000528FC" w:rsidRDefault="00DB7DAF">
            <w:pPr>
              <w:pStyle w:val="TableParagraph"/>
              <w:tabs>
                <w:tab w:val="left" w:pos="1262"/>
                <w:tab w:val="left" w:pos="2505"/>
                <w:tab w:val="left" w:pos="3547"/>
              </w:tabs>
              <w:spacing w:line="256" w:lineRule="exact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металлов,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сплавов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528FC" w:rsidRDefault="00DB7DAF">
            <w:pPr>
              <w:pStyle w:val="TableParagraph"/>
              <w:tabs>
                <w:tab w:val="left" w:pos="1252"/>
                <w:tab w:val="left" w:pos="2404"/>
                <w:tab w:val="left" w:pos="2435"/>
                <w:tab w:val="left" w:pos="3547"/>
              </w:tabs>
              <w:ind w:left="131" w:right="77"/>
              <w:rPr>
                <w:sz w:val="24"/>
              </w:rPr>
            </w:pPr>
            <w:r>
              <w:rPr>
                <w:spacing w:val="-2"/>
                <w:sz w:val="24"/>
              </w:rPr>
              <w:t>неметаллических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материалов; причины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коррозии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металлов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DB7DAF">
            <w:pPr>
              <w:pStyle w:val="TableParagraph"/>
              <w:numPr>
                <w:ilvl w:val="0"/>
                <w:numId w:val="15"/>
              </w:numPr>
              <w:tabs>
                <w:tab w:val="left" w:pos="490"/>
              </w:tabs>
              <w:spacing w:before="10"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0528FC" w:rsidRDefault="00DB7DAF">
            <w:pPr>
              <w:pStyle w:val="TableParagraph"/>
              <w:numPr>
                <w:ilvl w:val="0"/>
                <w:numId w:val="15"/>
              </w:numPr>
              <w:tabs>
                <w:tab w:val="left" w:pos="49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0528FC" w:rsidRDefault="00DB7DAF">
            <w:pPr>
              <w:pStyle w:val="TableParagraph"/>
              <w:numPr>
                <w:ilvl w:val="0"/>
                <w:numId w:val="15"/>
              </w:numPr>
              <w:tabs>
                <w:tab w:val="left" w:pos="490"/>
              </w:tabs>
              <w:spacing w:before="6" w:line="29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0528FC" w:rsidRDefault="00DB7DAF">
            <w:pPr>
              <w:pStyle w:val="TableParagraph"/>
              <w:spacing w:before="12" w:line="254" w:lineRule="exact"/>
              <w:ind w:left="4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выполнении </w:t>
            </w:r>
            <w:proofErr w:type="gramStart"/>
            <w:r>
              <w:rPr>
                <w:spacing w:val="-4"/>
                <w:sz w:val="24"/>
              </w:rPr>
              <w:t>практических</w:t>
            </w:r>
            <w:proofErr w:type="gramEnd"/>
          </w:p>
        </w:tc>
      </w:tr>
    </w:tbl>
    <w:p w:rsidR="000528FC" w:rsidRDefault="000528FC">
      <w:pPr>
        <w:pStyle w:val="TableParagraph"/>
        <w:spacing w:line="254" w:lineRule="exact"/>
        <w:rPr>
          <w:sz w:val="24"/>
        </w:rPr>
        <w:sectPr w:rsidR="000528FC">
          <w:type w:val="continuous"/>
          <w:pgSz w:w="11920" w:h="16850"/>
          <w:pgMar w:top="1080" w:right="425" w:bottom="280" w:left="1559" w:header="720" w:footer="720" w:gutter="0"/>
          <w:cols w:space="720"/>
        </w:sect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3765"/>
        <w:gridCol w:w="2840"/>
      </w:tblGrid>
      <w:tr w:rsidR="000528FC">
        <w:trPr>
          <w:trHeight w:val="4468"/>
        </w:trPr>
        <w:tc>
          <w:tcPr>
            <w:tcW w:w="3085" w:type="dxa"/>
          </w:tcPr>
          <w:p w:rsidR="000528FC" w:rsidRDefault="00DB7DAF">
            <w:pPr>
              <w:pStyle w:val="TableParagraph"/>
              <w:tabs>
                <w:tab w:val="left" w:pos="1905"/>
              </w:tabs>
              <w:spacing w:before="10" w:line="242" w:lineRule="auto"/>
              <w:ind w:left="131" w:right="9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распайку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отдельных </w:t>
            </w:r>
            <w:r>
              <w:rPr>
                <w:sz w:val="24"/>
              </w:rPr>
              <w:t xml:space="preserve">элементов </w:t>
            </w:r>
            <w:proofErr w:type="spellStart"/>
            <w:r>
              <w:rPr>
                <w:sz w:val="24"/>
              </w:rPr>
              <w:t>электросхем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5" w:type="dxa"/>
          </w:tcPr>
          <w:p w:rsidR="000528FC" w:rsidRDefault="00DB7DAF">
            <w:pPr>
              <w:pStyle w:val="TableParagraph"/>
              <w:spacing w:before="10" w:line="242" w:lineRule="auto"/>
              <w:ind w:left="131" w:right="6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способы ее предупреждения; технологию пайки и составы </w:t>
            </w:r>
            <w:r>
              <w:rPr>
                <w:spacing w:val="-2"/>
                <w:sz w:val="24"/>
              </w:rPr>
              <w:t>припоев;</w:t>
            </w:r>
          </w:p>
          <w:p w:rsidR="000528FC" w:rsidRDefault="00DB7DAF">
            <w:pPr>
              <w:pStyle w:val="TableParagraph"/>
              <w:spacing w:before="271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0528FC" w:rsidRDefault="00DB7DAF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spacing w:before="9" w:line="235" w:lineRule="auto"/>
              <w:ind w:right="153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пайку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монтажных проводов и радиоэлементов</w:t>
            </w:r>
          </w:p>
          <w:p w:rsidR="000528FC" w:rsidRDefault="00DB7DAF">
            <w:pPr>
              <w:pStyle w:val="TableParagraph"/>
              <w:spacing w:before="275"/>
              <w:ind w:left="491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0528FC" w:rsidRDefault="00DB7DAF">
            <w:pPr>
              <w:pStyle w:val="TableParagraph"/>
              <w:numPr>
                <w:ilvl w:val="1"/>
                <w:numId w:val="16"/>
              </w:numPr>
              <w:tabs>
                <w:tab w:val="left" w:pos="491"/>
                <w:tab w:val="left" w:pos="2522"/>
              </w:tabs>
              <w:spacing w:before="4" w:line="237" w:lineRule="auto"/>
              <w:ind w:right="93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Выполнении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несложных </w:t>
            </w:r>
            <w:r>
              <w:rPr>
                <w:sz w:val="24"/>
              </w:rPr>
              <w:t>слесарно-монтажных работ.</w:t>
            </w:r>
          </w:p>
          <w:p w:rsidR="000528FC" w:rsidRDefault="00DB7DAF">
            <w:pPr>
              <w:pStyle w:val="TableParagraph"/>
              <w:numPr>
                <w:ilvl w:val="1"/>
                <w:numId w:val="16"/>
              </w:numPr>
              <w:tabs>
                <w:tab w:val="left" w:pos="491"/>
              </w:tabs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>Ремонт, сборка и испытание несложных приборов. Пайка мягкими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припоями,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распайка</w:t>
            </w:r>
          </w:p>
          <w:p w:rsidR="000528FC" w:rsidRDefault="00DB7DAF">
            <w:pPr>
              <w:pStyle w:val="TableParagraph"/>
              <w:tabs>
                <w:tab w:val="left" w:pos="2625"/>
              </w:tabs>
              <w:spacing w:before="14" w:line="254" w:lineRule="exact"/>
              <w:ind w:left="491" w:righ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элементов </w:t>
            </w:r>
            <w:proofErr w:type="spellStart"/>
            <w:r>
              <w:rPr>
                <w:spacing w:val="-2"/>
                <w:sz w:val="24"/>
              </w:rPr>
              <w:t>электросхем</w:t>
            </w:r>
            <w:proofErr w:type="spellEnd"/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DB7DAF">
            <w:pPr>
              <w:pStyle w:val="TableParagraph"/>
              <w:spacing w:before="10"/>
              <w:ind w:left="490"/>
              <w:rPr>
                <w:sz w:val="24"/>
              </w:rPr>
            </w:pPr>
            <w:r>
              <w:rPr>
                <w:spacing w:val="-2"/>
                <w:sz w:val="24"/>
              </w:rPr>
              <w:t>занятий;</w:t>
            </w:r>
          </w:p>
          <w:p w:rsidR="000528FC" w:rsidRDefault="00DB7DAF">
            <w:pPr>
              <w:pStyle w:val="TableParagraph"/>
              <w:tabs>
                <w:tab w:val="left" w:pos="490"/>
                <w:tab w:val="left" w:pos="1455"/>
                <w:tab w:val="left" w:pos="1796"/>
                <w:tab w:val="left" w:pos="1911"/>
                <w:tab w:val="left" w:pos="2161"/>
                <w:tab w:val="left" w:pos="2286"/>
              </w:tabs>
              <w:spacing w:before="5"/>
              <w:ind w:left="490" w:right="74" w:hanging="360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программой.</w:t>
            </w:r>
          </w:p>
        </w:tc>
      </w:tr>
      <w:tr w:rsidR="000528FC">
        <w:trPr>
          <w:trHeight w:val="2761"/>
        </w:trPr>
        <w:tc>
          <w:tcPr>
            <w:tcW w:w="3085" w:type="dxa"/>
          </w:tcPr>
          <w:p w:rsidR="000528FC" w:rsidRDefault="00DB7DAF">
            <w:pPr>
              <w:pStyle w:val="TableParagraph"/>
              <w:tabs>
                <w:tab w:val="left" w:pos="2450"/>
              </w:tabs>
              <w:spacing w:before="10"/>
              <w:ind w:left="131" w:right="8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задач</w:t>
            </w:r>
          </w:p>
          <w:p w:rsidR="000528FC" w:rsidRDefault="00DB7DAF">
            <w:pPr>
              <w:pStyle w:val="TableParagraph"/>
              <w:tabs>
                <w:tab w:val="left" w:pos="2885"/>
              </w:tabs>
              <w:ind w:left="131" w:right="71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 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3765" w:type="dxa"/>
          </w:tcPr>
          <w:p w:rsidR="000528FC" w:rsidRDefault="00DB7DAF">
            <w:pPr>
              <w:pStyle w:val="TableParagraph"/>
              <w:spacing w:before="29" w:line="247" w:lineRule="auto"/>
              <w:ind w:left="131" w:right="85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4"/>
                <w:sz w:val="24"/>
              </w:rPr>
              <w:t>Обоснованность</w:t>
            </w:r>
            <w:r>
              <w:rPr>
                <w:rFonts w:ascii="Georgia" w:hAnsi="Georgia"/>
                <w:spacing w:val="-9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>выбора</w:t>
            </w:r>
            <w:r>
              <w:rPr>
                <w:rFonts w:ascii="Georgia" w:hAnsi="Georgia"/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 xml:space="preserve">и </w:t>
            </w:r>
            <w:r>
              <w:rPr>
                <w:rFonts w:ascii="Georgia" w:hAnsi="Georgia"/>
                <w:sz w:val="24"/>
              </w:rPr>
              <w:t>применения методов и способов решения</w:t>
            </w:r>
          </w:p>
          <w:p w:rsidR="000528FC" w:rsidRDefault="00DB7DAF">
            <w:pPr>
              <w:pStyle w:val="TableParagraph"/>
              <w:spacing w:line="272" w:lineRule="exact"/>
              <w:ind w:left="13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профессиональных</w:t>
            </w:r>
            <w:r>
              <w:rPr>
                <w:rFonts w:ascii="Georgia" w:hAnsi="Georgia"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задач.</w:t>
            </w:r>
          </w:p>
          <w:p w:rsidR="000528FC" w:rsidRDefault="00DB7DAF">
            <w:pPr>
              <w:pStyle w:val="TableParagraph"/>
              <w:spacing w:before="10" w:line="247" w:lineRule="auto"/>
              <w:ind w:left="131" w:right="494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4"/>
                <w:sz w:val="24"/>
              </w:rPr>
              <w:t>Точность,</w:t>
            </w:r>
            <w:r>
              <w:rPr>
                <w:rFonts w:ascii="Georgia" w:hAnsi="Georgia"/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>правильность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 xml:space="preserve">и </w:t>
            </w:r>
            <w:r>
              <w:rPr>
                <w:rFonts w:ascii="Georgia" w:hAnsi="Georgia"/>
                <w:sz w:val="24"/>
              </w:rPr>
              <w:t>полнота выполнения</w:t>
            </w:r>
          </w:p>
          <w:p w:rsidR="000528FC" w:rsidRDefault="00DB7DAF">
            <w:pPr>
              <w:pStyle w:val="TableParagraph"/>
              <w:ind w:left="13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профессиональных</w:t>
            </w:r>
            <w:r>
              <w:rPr>
                <w:rFonts w:ascii="Georgia" w:hAnsi="Georgia"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>задач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DB7DAF">
            <w:pPr>
              <w:pStyle w:val="TableParagraph"/>
              <w:spacing w:before="8"/>
              <w:ind w:left="490" w:right="408" w:hanging="360"/>
              <w:rPr>
                <w:sz w:val="24"/>
              </w:rPr>
            </w:pPr>
            <w:r>
              <w:rPr>
                <w:sz w:val="24"/>
              </w:rPr>
              <w:t>Оценка деятельности обучающегося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 xml:space="preserve">образовательной </w:t>
            </w:r>
            <w:r>
              <w:rPr>
                <w:sz w:val="24"/>
              </w:rPr>
              <w:t xml:space="preserve">программы на </w:t>
            </w:r>
            <w:r>
              <w:rPr>
                <w:spacing w:val="-2"/>
                <w:sz w:val="24"/>
              </w:rPr>
              <w:t xml:space="preserve">практических </w:t>
            </w:r>
            <w:r>
              <w:rPr>
                <w:sz w:val="24"/>
              </w:rPr>
              <w:t xml:space="preserve">занятиях,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0528FC" w:rsidRDefault="00DB7DAF">
            <w:pPr>
              <w:pStyle w:val="TableParagraph"/>
              <w:spacing w:line="270" w:lineRule="atLeast"/>
              <w:ind w:left="49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выполнении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 производственной практике</w:t>
            </w:r>
          </w:p>
        </w:tc>
      </w:tr>
      <w:tr w:rsidR="000528FC">
        <w:trPr>
          <w:trHeight w:val="3367"/>
        </w:trPr>
        <w:tc>
          <w:tcPr>
            <w:tcW w:w="3085" w:type="dxa"/>
          </w:tcPr>
          <w:p w:rsidR="000528FC" w:rsidRDefault="00DB7DAF">
            <w:pPr>
              <w:pStyle w:val="TableParagraph"/>
              <w:tabs>
                <w:tab w:val="left" w:pos="2114"/>
              </w:tabs>
              <w:spacing w:before="2"/>
              <w:ind w:left="131" w:right="7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02. Использовать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 xml:space="preserve">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:rsidR="000528FC" w:rsidRDefault="00DB7DAF">
            <w:pPr>
              <w:pStyle w:val="TableParagraph"/>
              <w:tabs>
                <w:tab w:val="left" w:pos="2870"/>
              </w:tabs>
              <w:spacing w:before="2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528FC" w:rsidRDefault="00DB7DAF">
            <w:pPr>
              <w:pStyle w:val="TableParagraph"/>
              <w:tabs>
                <w:tab w:val="left" w:pos="2453"/>
                <w:tab w:val="left" w:pos="2647"/>
              </w:tabs>
              <w:ind w:left="131" w:right="86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информационные</w:t>
            </w:r>
            <w:r>
              <w:rPr>
                <w:spacing w:val="-2"/>
                <w:sz w:val="24"/>
              </w:rPr>
              <w:t xml:space="preserve"> 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765" w:type="dxa"/>
          </w:tcPr>
          <w:p w:rsidR="000528FC" w:rsidRDefault="00DB7DAF">
            <w:pPr>
              <w:pStyle w:val="TableParagraph"/>
              <w:spacing w:before="20" w:line="247" w:lineRule="auto"/>
              <w:ind w:left="131" w:right="264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 xml:space="preserve">Оперативность поиска, результативность анализа и </w:t>
            </w:r>
            <w:r>
              <w:rPr>
                <w:rFonts w:ascii="Georgia" w:hAnsi="Georgia"/>
                <w:spacing w:val="-4"/>
                <w:sz w:val="24"/>
              </w:rPr>
              <w:t>интерпретации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>информации</w:t>
            </w:r>
            <w:r>
              <w:rPr>
                <w:rFonts w:ascii="Georgia" w:hAnsi="Georgia"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 xml:space="preserve">и </w:t>
            </w:r>
            <w:r>
              <w:rPr>
                <w:rFonts w:ascii="Georgia" w:hAnsi="Georgia"/>
                <w:sz w:val="24"/>
              </w:rPr>
              <w:t xml:space="preserve">ее использование </w:t>
            </w:r>
            <w:proofErr w:type="gramStart"/>
            <w:r>
              <w:rPr>
                <w:rFonts w:ascii="Georgia" w:hAnsi="Georgia"/>
                <w:sz w:val="24"/>
              </w:rPr>
              <w:t>для</w:t>
            </w:r>
            <w:proofErr w:type="gramEnd"/>
          </w:p>
          <w:p w:rsidR="000528FC" w:rsidRDefault="00DB7DAF">
            <w:pPr>
              <w:pStyle w:val="TableParagraph"/>
              <w:spacing w:line="247" w:lineRule="auto"/>
              <w:ind w:left="131" w:right="52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качественного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выполнения профессиональных задач, профессионального и личностного развития.</w:t>
            </w:r>
          </w:p>
          <w:p w:rsidR="000528FC" w:rsidRDefault="00DB7DAF">
            <w:pPr>
              <w:pStyle w:val="TableParagraph"/>
              <w:spacing w:before="5" w:line="244" w:lineRule="auto"/>
              <w:ind w:left="131" w:right="751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6"/>
                <w:sz w:val="24"/>
              </w:rPr>
              <w:t>Широта</w:t>
            </w:r>
            <w:r>
              <w:rPr>
                <w:rFonts w:ascii="Georgia" w:hAnsi="Georgia"/>
                <w:spacing w:val="-18"/>
                <w:sz w:val="24"/>
              </w:rPr>
              <w:t xml:space="preserve"> </w:t>
            </w:r>
            <w:r>
              <w:rPr>
                <w:rFonts w:ascii="Georgia" w:hAnsi="Georgia"/>
                <w:spacing w:val="-6"/>
                <w:sz w:val="24"/>
              </w:rPr>
              <w:t xml:space="preserve">использования </w:t>
            </w:r>
            <w:r>
              <w:rPr>
                <w:rFonts w:ascii="Georgia" w:hAnsi="Georgia"/>
                <w:sz w:val="24"/>
              </w:rPr>
              <w:t>различных источников</w:t>
            </w:r>
          </w:p>
          <w:p w:rsidR="000528FC" w:rsidRDefault="00DB7DAF">
            <w:pPr>
              <w:pStyle w:val="TableParagraph"/>
              <w:spacing w:before="7" w:line="256" w:lineRule="exact"/>
              <w:ind w:left="131" w:right="104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информации,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 xml:space="preserve">включая </w:t>
            </w:r>
            <w:r>
              <w:rPr>
                <w:rFonts w:ascii="Georgia" w:hAnsi="Georgia"/>
                <w:spacing w:val="-2"/>
                <w:sz w:val="24"/>
              </w:rPr>
              <w:t>электронные.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DB7DAF">
            <w:pPr>
              <w:pStyle w:val="TableParagraph"/>
              <w:spacing w:before="2"/>
              <w:ind w:left="490" w:right="408" w:hanging="360"/>
              <w:rPr>
                <w:sz w:val="24"/>
              </w:rPr>
            </w:pPr>
            <w:r>
              <w:rPr>
                <w:sz w:val="24"/>
              </w:rPr>
              <w:t>Оценка деятельности обучающегося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 xml:space="preserve">образовательной </w:t>
            </w:r>
            <w:r>
              <w:rPr>
                <w:sz w:val="24"/>
              </w:rPr>
              <w:t xml:space="preserve">программы на </w:t>
            </w:r>
            <w:r>
              <w:rPr>
                <w:spacing w:val="-2"/>
                <w:sz w:val="24"/>
              </w:rPr>
              <w:t xml:space="preserve">практических </w:t>
            </w:r>
            <w:r>
              <w:rPr>
                <w:sz w:val="24"/>
              </w:rPr>
              <w:t xml:space="preserve">занятиях,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0528FC" w:rsidRDefault="00DB7DAF">
            <w:pPr>
              <w:pStyle w:val="TableParagraph"/>
              <w:spacing w:before="2"/>
              <w:ind w:left="49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выполнении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 производственной практике</w:t>
            </w:r>
          </w:p>
        </w:tc>
      </w:tr>
      <w:tr w:rsidR="000528FC">
        <w:trPr>
          <w:trHeight w:val="3318"/>
        </w:trPr>
        <w:tc>
          <w:tcPr>
            <w:tcW w:w="3085" w:type="dxa"/>
          </w:tcPr>
          <w:p w:rsidR="000528FC" w:rsidRDefault="00DB7DAF">
            <w:pPr>
              <w:pStyle w:val="TableParagraph"/>
              <w:tabs>
                <w:tab w:val="left" w:pos="2870"/>
              </w:tabs>
              <w:spacing w:before="13"/>
              <w:ind w:left="131" w:right="6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Эффективно </w:t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работать в коллективе 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3765" w:type="dxa"/>
          </w:tcPr>
          <w:p w:rsidR="000528FC" w:rsidRDefault="00DB7DAF">
            <w:pPr>
              <w:pStyle w:val="TableParagraph"/>
              <w:spacing w:before="31" w:line="247" w:lineRule="auto"/>
              <w:ind w:left="131" w:right="195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4"/>
                <w:sz w:val="24"/>
              </w:rPr>
              <w:t>Демонстрация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>стремления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 xml:space="preserve">к </w:t>
            </w:r>
            <w:r>
              <w:rPr>
                <w:rFonts w:ascii="Georgia" w:hAnsi="Georgia"/>
                <w:sz w:val="24"/>
              </w:rPr>
              <w:t>сотрудничеству и</w:t>
            </w:r>
          </w:p>
          <w:p w:rsidR="000528FC" w:rsidRDefault="00DB7DAF">
            <w:pPr>
              <w:pStyle w:val="TableParagraph"/>
              <w:spacing w:line="247" w:lineRule="auto"/>
              <w:ind w:left="131" w:right="74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коммуникабельность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 xml:space="preserve">при взаимодействии </w:t>
            </w:r>
            <w:proofErr w:type="gramStart"/>
            <w:r>
              <w:rPr>
                <w:rFonts w:ascii="Georgia" w:hAnsi="Georgia"/>
                <w:sz w:val="24"/>
              </w:rPr>
              <w:t>с</w:t>
            </w:r>
            <w:proofErr w:type="gramEnd"/>
          </w:p>
          <w:p w:rsidR="000528FC" w:rsidRDefault="00DB7DAF">
            <w:pPr>
              <w:pStyle w:val="TableParagraph"/>
              <w:spacing w:line="247" w:lineRule="auto"/>
              <w:ind w:left="131" w:right="142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2"/>
                <w:sz w:val="24"/>
              </w:rPr>
              <w:t xml:space="preserve">обучающимися, </w:t>
            </w:r>
            <w:r>
              <w:rPr>
                <w:rFonts w:ascii="Georgia" w:hAnsi="Georgia"/>
                <w:sz w:val="24"/>
              </w:rPr>
              <w:t>преподавателями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и</w:t>
            </w:r>
          </w:p>
          <w:p w:rsidR="000528FC" w:rsidRDefault="00DB7DAF">
            <w:pPr>
              <w:pStyle w:val="TableParagraph"/>
              <w:spacing w:line="247" w:lineRule="auto"/>
              <w:ind w:left="13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руководителями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практики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в ходе обучения.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DB7DAF">
            <w:pPr>
              <w:pStyle w:val="TableParagraph"/>
              <w:spacing w:before="13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:rsidR="000528FC" w:rsidRDefault="00DB7DAF">
            <w:pPr>
              <w:pStyle w:val="TableParagraph"/>
              <w:ind w:left="49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коммуникативной </w:t>
            </w:r>
            <w:r>
              <w:rPr>
                <w:spacing w:val="-2"/>
                <w:sz w:val="24"/>
              </w:rPr>
              <w:t>деятельности</w:t>
            </w:r>
          </w:p>
          <w:p w:rsidR="000528FC" w:rsidRDefault="00DB7DAF">
            <w:pPr>
              <w:pStyle w:val="TableParagraph"/>
              <w:ind w:left="490" w:right="408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 xml:space="preserve">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 xml:space="preserve">образовательной </w:t>
            </w:r>
            <w:r>
              <w:rPr>
                <w:sz w:val="24"/>
              </w:rPr>
              <w:t xml:space="preserve">программы на </w:t>
            </w:r>
            <w:r>
              <w:rPr>
                <w:spacing w:val="-2"/>
                <w:sz w:val="24"/>
              </w:rPr>
              <w:t xml:space="preserve">практических </w:t>
            </w:r>
            <w:r>
              <w:rPr>
                <w:sz w:val="24"/>
              </w:rPr>
              <w:t xml:space="preserve">занятиях,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0528FC" w:rsidRDefault="00DB7DAF">
            <w:pPr>
              <w:pStyle w:val="TableParagraph"/>
              <w:spacing w:line="270" w:lineRule="atLeast"/>
              <w:ind w:left="49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выполнении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 производственной практике</w:t>
            </w:r>
          </w:p>
        </w:tc>
      </w:tr>
    </w:tbl>
    <w:p w:rsidR="000528FC" w:rsidRDefault="000528FC">
      <w:pPr>
        <w:pStyle w:val="TableParagraph"/>
        <w:spacing w:line="270" w:lineRule="atLeast"/>
        <w:rPr>
          <w:sz w:val="24"/>
        </w:rPr>
        <w:sectPr w:rsidR="000528FC">
          <w:type w:val="continuous"/>
          <w:pgSz w:w="11920" w:h="16850"/>
          <w:pgMar w:top="1080" w:right="425" w:bottom="280" w:left="1559" w:header="720" w:footer="720" w:gutter="0"/>
          <w:cols w:space="720"/>
        </w:sect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3765"/>
        <w:gridCol w:w="2840"/>
      </w:tblGrid>
      <w:tr w:rsidR="000528FC">
        <w:trPr>
          <w:trHeight w:val="2535"/>
        </w:trPr>
        <w:tc>
          <w:tcPr>
            <w:tcW w:w="3085" w:type="dxa"/>
          </w:tcPr>
          <w:p w:rsidR="000528FC" w:rsidRDefault="00DB7DAF">
            <w:pPr>
              <w:pStyle w:val="TableParagraph"/>
              <w:tabs>
                <w:tab w:val="left" w:pos="890"/>
                <w:tab w:val="left" w:pos="1614"/>
                <w:tab w:val="left" w:pos="2767"/>
              </w:tabs>
              <w:spacing w:before="10" w:line="242" w:lineRule="auto"/>
              <w:ind w:left="131" w:right="77"/>
              <w:rPr>
                <w:sz w:val="24"/>
              </w:rPr>
            </w:pPr>
            <w:proofErr w:type="gramStart"/>
            <w:r>
              <w:rPr>
                <w:spacing w:val="-6"/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 профессиональной документацией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8"/>
                <w:sz w:val="24"/>
              </w:rPr>
              <w:t>на</w:t>
            </w:r>
            <w:proofErr w:type="gramEnd"/>
          </w:p>
          <w:p w:rsidR="000528FC" w:rsidRDefault="00DB7DAF">
            <w:pPr>
              <w:pStyle w:val="TableParagraph"/>
              <w:tabs>
                <w:tab w:val="left" w:pos="2873"/>
              </w:tabs>
              <w:ind w:left="131" w:right="7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</w:t>
            </w:r>
          </w:p>
        </w:tc>
        <w:tc>
          <w:tcPr>
            <w:tcW w:w="3765" w:type="dxa"/>
          </w:tcPr>
          <w:p w:rsidR="000528FC" w:rsidRDefault="00DB7DAF">
            <w:pPr>
              <w:pStyle w:val="TableParagraph"/>
              <w:spacing w:before="29" w:line="247" w:lineRule="auto"/>
              <w:ind w:left="131" w:right="285" w:firstLine="31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 xml:space="preserve">Демонстрация умений </w:t>
            </w:r>
            <w:r>
              <w:rPr>
                <w:rFonts w:ascii="Georgia" w:hAnsi="Georgia"/>
                <w:spacing w:val="-2"/>
                <w:sz w:val="24"/>
              </w:rPr>
              <w:t>понимать</w:t>
            </w:r>
            <w:r>
              <w:rPr>
                <w:rFonts w:ascii="Georgia" w:hAnsi="Georgia"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тексты</w:t>
            </w:r>
            <w:r>
              <w:rPr>
                <w:rFonts w:ascii="Georgia" w:hAnsi="Georgia"/>
                <w:spacing w:val="-12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на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базовые</w:t>
            </w:r>
            <w:r>
              <w:rPr>
                <w:rFonts w:ascii="Georgia" w:hAnsi="Georgia"/>
                <w:spacing w:val="-13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 xml:space="preserve">и </w:t>
            </w:r>
            <w:r>
              <w:rPr>
                <w:rFonts w:ascii="Georgia" w:hAnsi="Georgia"/>
                <w:sz w:val="24"/>
              </w:rPr>
              <w:t>профессиональные темы;</w:t>
            </w:r>
          </w:p>
          <w:p w:rsidR="000528FC" w:rsidRDefault="00DB7DAF">
            <w:pPr>
              <w:pStyle w:val="TableParagraph"/>
              <w:spacing w:line="247" w:lineRule="auto"/>
              <w:ind w:left="131" w:right="62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составлять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 xml:space="preserve">документацию, относящуюся к процессам </w:t>
            </w:r>
            <w:r>
              <w:rPr>
                <w:rFonts w:ascii="Georgia" w:hAnsi="Georgia"/>
                <w:spacing w:val="-2"/>
                <w:sz w:val="24"/>
              </w:rPr>
              <w:t xml:space="preserve">профессиональной </w:t>
            </w:r>
            <w:r>
              <w:rPr>
                <w:rFonts w:ascii="Georgia" w:hAnsi="Georgia"/>
                <w:sz w:val="24"/>
              </w:rPr>
              <w:t xml:space="preserve">деятельности </w:t>
            </w:r>
            <w:proofErr w:type="gramStart"/>
            <w:r>
              <w:rPr>
                <w:rFonts w:ascii="Georgia" w:hAnsi="Georgia"/>
                <w:sz w:val="24"/>
              </w:rPr>
              <w:t>на</w:t>
            </w:r>
            <w:proofErr w:type="gramEnd"/>
          </w:p>
          <w:p w:rsidR="000528FC" w:rsidRDefault="00DB7DAF">
            <w:pPr>
              <w:pStyle w:val="TableParagraph"/>
              <w:spacing w:line="262" w:lineRule="exact"/>
              <w:ind w:left="131" w:right="1267"/>
              <w:rPr>
                <w:rFonts w:ascii="Georgia" w:hAnsi="Georgia"/>
                <w:sz w:val="24"/>
              </w:rPr>
            </w:pPr>
            <w:proofErr w:type="gramStart"/>
            <w:r>
              <w:rPr>
                <w:rFonts w:ascii="Georgia" w:hAnsi="Georgia"/>
                <w:sz w:val="24"/>
              </w:rPr>
              <w:t>государственном</w:t>
            </w:r>
            <w:proofErr w:type="gramEnd"/>
            <w:r>
              <w:rPr>
                <w:rFonts w:ascii="Georgia" w:hAnsi="Georgia"/>
                <w:sz w:val="24"/>
              </w:rPr>
              <w:t xml:space="preserve"> и </w:t>
            </w:r>
            <w:r>
              <w:rPr>
                <w:rFonts w:ascii="Georgia" w:hAnsi="Georgia"/>
                <w:spacing w:val="-4"/>
                <w:sz w:val="24"/>
              </w:rPr>
              <w:t>иностранном</w:t>
            </w:r>
            <w:r>
              <w:rPr>
                <w:rFonts w:ascii="Georgia" w:hAnsi="Georgia"/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>языках.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28FC" w:rsidRDefault="00DB7DAF">
            <w:pPr>
              <w:pStyle w:val="TableParagraph"/>
              <w:spacing w:before="10"/>
              <w:ind w:left="13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</w:p>
          <w:p w:rsidR="000528FC" w:rsidRDefault="00DB7DAF">
            <w:pPr>
              <w:pStyle w:val="TableParagraph"/>
              <w:spacing w:before="3"/>
              <w:ind w:left="490" w:right="287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 документов и</w:t>
            </w:r>
          </w:p>
          <w:p w:rsidR="000528FC" w:rsidRDefault="00DB7DAF">
            <w:pPr>
              <w:pStyle w:val="TableParagraph"/>
              <w:ind w:left="490" w:right="350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устных сообщений на </w:t>
            </w:r>
            <w:r>
              <w:rPr>
                <w:spacing w:val="-2"/>
                <w:sz w:val="24"/>
              </w:rPr>
              <w:t xml:space="preserve">государственном </w:t>
            </w:r>
            <w:r>
              <w:rPr>
                <w:sz w:val="24"/>
              </w:rPr>
              <w:t>языке Российской Федерации и</w:t>
            </w:r>
          </w:p>
          <w:p w:rsidR="000528FC" w:rsidRDefault="00DB7DAF">
            <w:pPr>
              <w:pStyle w:val="TableParagraph"/>
              <w:ind w:left="490"/>
              <w:rPr>
                <w:sz w:val="24"/>
              </w:rPr>
            </w:pPr>
            <w:r>
              <w:rPr>
                <w:spacing w:val="-2"/>
                <w:sz w:val="24"/>
              </w:rPr>
              <w:t>иностранных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языках</w:t>
            </w:r>
            <w:proofErr w:type="gramEnd"/>
          </w:p>
        </w:tc>
      </w:tr>
    </w:tbl>
    <w:p w:rsidR="000528FC" w:rsidRDefault="000528FC"/>
    <w:sectPr w:rsidR="000528FC">
      <w:type w:val="continuous"/>
      <w:pgSz w:w="11920" w:h="16850"/>
      <w:pgMar w:top="1080" w:right="425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8FC" w:rsidRDefault="00DB7DAF">
      <w:r>
        <w:separator/>
      </w:r>
    </w:p>
  </w:endnote>
  <w:endnote w:type="continuationSeparator" w:id="0">
    <w:p w:rsidR="000528FC" w:rsidRDefault="00DB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8FC" w:rsidRDefault="00DB7DA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6907530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28FC" w:rsidRDefault="00DB7DA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9pt;margin-top:778.1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" filled="f" stroked="f">
              <v:textbox inset="0,0,0,0">
                <w:txbxContent>
                  <w:p w:rsidR="000528FC" w:rsidRDefault="00DB7DA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8FC" w:rsidRDefault="00DB7DAF">
      <w:r>
        <w:separator/>
      </w:r>
    </w:p>
  </w:footnote>
  <w:footnote w:type="continuationSeparator" w:id="0">
    <w:p w:rsidR="000528FC" w:rsidRDefault="00DB7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>
      <w:numFmt w:val="bullet"/>
      <w:lvlText w:val=""/>
      <w:lvlJc w:val="left"/>
      <w:pPr>
        <w:ind w:left="4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6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4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118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97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6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3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1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279"/>
      </w:pPr>
      <w:rPr>
        <w:rFonts w:hint="default"/>
        <w:lang w:val="ru-RU" w:eastAsia="en-US" w:bidi="ar-SA"/>
      </w:rPr>
    </w:lvl>
  </w:abstractNum>
  <w:abstractNum w:abstractNumId="2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14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6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1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3">
    <w:nsid w:val="C8879AEF"/>
    <w:multiLevelType w:val="multilevel"/>
    <w:tmpl w:val="C8879AEF"/>
    <w:lvl w:ilvl="0">
      <w:numFmt w:val="bullet"/>
      <w:lvlText w:val=""/>
      <w:lvlJc w:val="left"/>
      <w:pPr>
        <w:ind w:left="3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"/>
      <w:lvlJc w:val="left"/>
      <w:pPr>
        <w:ind w:left="4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8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31" w:hanging="360"/>
      </w:pPr>
      <w:rPr>
        <w:rFonts w:hint="default"/>
        <w:lang w:val="ru-RU" w:eastAsia="en-US" w:bidi="ar-SA"/>
      </w:rPr>
    </w:lvl>
  </w:abstractNum>
  <w:abstractNum w:abstractNumId="4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3157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4" w:hanging="49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77" w:hanging="6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0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6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0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3" w:hanging="629"/>
      </w:pPr>
      <w:rPr>
        <w:rFonts w:hint="default"/>
        <w:lang w:val="ru-RU" w:eastAsia="en-US" w:bidi="ar-SA"/>
      </w:rPr>
    </w:lvl>
  </w:abstractNum>
  <w:abstractNum w:abstractNumId="5">
    <w:nsid w:val="F4B5D9F5"/>
    <w:multiLevelType w:val="multilevel"/>
    <w:tmpl w:val="F4B5D9F5"/>
    <w:lvl w:ilvl="0">
      <w:numFmt w:val="bullet"/>
      <w:lvlText w:val=""/>
      <w:lvlJc w:val="left"/>
      <w:pPr>
        <w:ind w:left="4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6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</w:abstractNum>
  <w:abstractNum w:abstractNumId="6">
    <w:nsid w:val="0053208E"/>
    <w:multiLevelType w:val="multilevel"/>
    <w:tmpl w:val="0053208E"/>
    <w:lvl w:ilvl="0">
      <w:start w:val="2"/>
      <w:numFmt w:val="decimal"/>
      <w:lvlText w:val="%1."/>
      <w:lvlJc w:val="left"/>
      <w:pPr>
        <w:ind w:left="41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5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5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9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8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</w:abstractNum>
  <w:abstractNum w:abstractNumId="7">
    <w:nsid w:val="0248C179"/>
    <w:multiLevelType w:val="multilevel"/>
    <w:tmpl w:val="0248C179"/>
    <w:lvl w:ilvl="0">
      <w:numFmt w:val="bullet"/>
      <w:lvlText w:val=""/>
      <w:lvlJc w:val="left"/>
      <w:pPr>
        <w:ind w:left="4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2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7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</w:abstractNum>
  <w:abstractNum w:abstractNumId="8">
    <w:nsid w:val="03D62ECE"/>
    <w:multiLevelType w:val="multilevel"/>
    <w:tmpl w:val="03D62ECE"/>
    <w:lvl w:ilvl="0">
      <w:numFmt w:val="bullet"/>
      <w:lvlText w:val=""/>
      <w:lvlJc w:val="left"/>
      <w:pPr>
        <w:ind w:left="4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2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7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</w:abstractNum>
  <w:abstractNum w:abstractNumId="9">
    <w:nsid w:val="2470EC97"/>
    <w:multiLevelType w:val="multilevel"/>
    <w:tmpl w:val="2470EC97"/>
    <w:lvl w:ilvl="0">
      <w:numFmt w:val="bullet"/>
      <w:lvlText w:val=""/>
      <w:lvlJc w:val="left"/>
      <w:pPr>
        <w:ind w:left="3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"/>
      <w:lvlJc w:val="left"/>
      <w:pPr>
        <w:ind w:left="4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8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31" w:hanging="360"/>
      </w:pPr>
      <w:rPr>
        <w:rFonts w:hint="default"/>
        <w:lang w:val="ru-RU" w:eastAsia="en-US" w:bidi="ar-SA"/>
      </w:rPr>
    </w:lvl>
  </w:abstractNum>
  <w:abstractNum w:abstractNumId="10">
    <w:nsid w:val="25B654F3"/>
    <w:multiLevelType w:val="multilevel"/>
    <w:tmpl w:val="25B654F3"/>
    <w:lvl w:ilvl="0">
      <w:numFmt w:val="bullet"/>
      <w:lvlText w:val=""/>
      <w:lvlJc w:val="left"/>
      <w:pPr>
        <w:ind w:left="3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3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7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7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84" w:hanging="360"/>
      </w:pPr>
      <w:rPr>
        <w:rFonts w:hint="default"/>
        <w:lang w:val="ru-RU" w:eastAsia="en-US" w:bidi="ar-SA"/>
      </w:rPr>
    </w:lvl>
  </w:abstractNum>
  <w:abstractNum w:abstractNumId="11">
    <w:nsid w:val="2A8F537B"/>
    <w:multiLevelType w:val="multilevel"/>
    <w:tmpl w:val="2A8F537B"/>
    <w:lvl w:ilvl="0">
      <w:numFmt w:val="bullet"/>
      <w:lvlText w:val=""/>
      <w:lvlJc w:val="left"/>
      <w:pPr>
        <w:ind w:left="5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6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9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1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3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6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8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08" w:hanging="360"/>
      </w:pPr>
      <w:rPr>
        <w:rFonts w:hint="default"/>
        <w:lang w:val="ru-RU" w:eastAsia="en-US" w:bidi="ar-SA"/>
      </w:rPr>
    </w:lvl>
  </w:abstractNum>
  <w:abstractNum w:abstractNumId="12">
    <w:nsid w:val="4D4DC07F"/>
    <w:multiLevelType w:val="multilevel"/>
    <w:tmpl w:val="4D4DC07F"/>
    <w:lvl w:ilvl="0">
      <w:numFmt w:val="bullet"/>
      <w:lvlText w:val=""/>
      <w:lvlJc w:val="left"/>
      <w:pPr>
        <w:ind w:left="4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6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</w:abstractNum>
  <w:abstractNum w:abstractNumId="13">
    <w:nsid w:val="59ADCABA"/>
    <w:multiLevelType w:val="multilevel"/>
    <w:tmpl w:val="59ADCABA"/>
    <w:lvl w:ilvl="0">
      <w:numFmt w:val="bullet"/>
      <w:lvlText w:val=""/>
      <w:lvlJc w:val="left"/>
      <w:pPr>
        <w:ind w:left="853" w:hanging="356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766" w:hanging="35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73" w:hanging="3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0" w:hanging="3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0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7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356"/>
      </w:pPr>
      <w:rPr>
        <w:rFonts w:hint="default"/>
        <w:lang w:val="ru-RU" w:eastAsia="en-US" w:bidi="ar-SA"/>
      </w:rPr>
    </w:lvl>
  </w:abstractNum>
  <w:abstractNum w:abstractNumId="14">
    <w:nsid w:val="5A241D34"/>
    <w:multiLevelType w:val="multilevel"/>
    <w:tmpl w:val="5A241D34"/>
    <w:lvl w:ilvl="0">
      <w:numFmt w:val="bullet"/>
      <w:lvlText w:val=""/>
      <w:lvlJc w:val="left"/>
      <w:pPr>
        <w:ind w:left="4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2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7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</w:abstractNum>
  <w:abstractNum w:abstractNumId="15">
    <w:nsid w:val="72183CF9"/>
    <w:multiLevelType w:val="multilevel"/>
    <w:tmpl w:val="72183CF9"/>
    <w:lvl w:ilvl="0">
      <w:numFmt w:val="bullet"/>
      <w:lvlText w:val=""/>
      <w:lvlJc w:val="left"/>
      <w:pPr>
        <w:ind w:left="4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6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15"/>
  </w:num>
  <w:num w:numId="9">
    <w:abstractNumId w:val="7"/>
  </w:num>
  <w:num w:numId="10">
    <w:abstractNumId w:val="0"/>
  </w:num>
  <w:num w:numId="11">
    <w:abstractNumId w:val="11"/>
  </w:num>
  <w:num w:numId="12">
    <w:abstractNumId w:val="14"/>
  </w:num>
  <w:num w:numId="13">
    <w:abstractNumId w:val="3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528FC"/>
    <w:rsid w:val="000528FC"/>
    <w:rsid w:val="00DB7DAF"/>
    <w:rsid w:val="68C21B87"/>
    <w:rsid w:val="68C5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0"/>
      <w:ind w:left="1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4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40" w:firstLine="566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0"/>
      <w:ind w:left="1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4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40" w:firstLine="56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av.ru/articles/LAAD-2009_report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av.ru/articles/LAAD-2009_report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lternathistory.org.ua/zachem%E2%80%93nuzhny%E2%80%93udarnye%E2%80%93bpla%E2%80%93ili%E2%80%93azy%E2%80%93sovremennogo%E2%80%93vozdushnogo%E2%80%93boy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army.lv/ru/Bespilotnie%E2%80%93letatelnie%E2%80%93apparati%E2%80%93nevipolnimih%E2%80%93zadach%E2%80%93net/2626/425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3070</Words>
  <Characters>17504</Characters>
  <Application>Microsoft Office Word</Application>
  <DocSecurity>0</DocSecurity>
  <Lines>145</Lines>
  <Paragraphs>41</Paragraphs>
  <ScaleCrop>false</ScaleCrop>
  <Company/>
  <LinksUpToDate>false</LinksUpToDate>
  <CharactersWithSpaces>20533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абрамец сергей</cp:lastModifiedBy>
  <cp:revision>2</cp:revision>
  <dcterms:created xsi:type="dcterms:W3CDTF">2025-10-06T04:32:00Z</dcterms:created>
  <dcterms:modified xsi:type="dcterms:W3CDTF">2026-02-27T04:43:00Z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1049-12.2.0.23196</vt:lpwstr>
  </property>
  <property fmtid="{D5CDD505-2E9C-101B-9397-08002B2CF9AE}" pid="7" name="ICV">
    <vt:lpwstr>53D3614FEC3F45D6B56B2DC4C9D4CF06_12</vt:lpwstr>
  </property>
</Properties>
</file>